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D32" w:rsidRPr="009A2D32" w:rsidRDefault="009A2D32" w:rsidP="00D05DFE">
      <w:pPr>
        <w:pStyle w:val="aa"/>
        <w:rPr>
          <w:rFonts w:eastAsia="Calibri" w:cs="Times New Roman"/>
          <w:lang w:val="ru-RU"/>
        </w:rPr>
      </w:pPr>
      <w:r w:rsidRPr="009A2D32">
        <w:rPr>
          <w:rFonts w:eastAsia="Calibri" w:cs="Times New Roman"/>
          <w:b/>
          <w:lang w:val="ru-RU"/>
        </w:rPr>
        <w:t>Система оценивания контрольной работы.</w:t>
      </w:r>
    </w:p>
    <w:p w:rsidR="009A2D32" w:rsidRPr="009A2D32" w:rsidRDefault="009A2D32" w:rsidP="00D05DFE">
      <w:pPr>
        <w:pStyle w:val="aa"/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>Работа оценивается согласно нормативам, установленным Письмом Министерства общего и профессионального образования РФ от 19.11.1998 г. № 1561/14-15 (в части оценивания вида работы: комбинированная работа - задача, примеры и другие задания).</w:t>
      </w:r>
    </w:p>
    <w:p w:rsidR="009A2D32" w:rsidRPr="009A2D32" w:rsidRDefault="009A2D32" w:rsidP="009A2D32">
      <w:pPr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 xml:space="preserve">«5» - без ошибок </w:t>
      </w:r>
    </w:p>
    <w:p w:rsidR="009A2D32" w:rsidRPr="009A2D32" w:rsidRDefault="009A2D32" w:rsidP="009A2D32">
      <w:pPr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 xml:space="preserve">«4» - 1 </w:t>
      </w:r>
      <w:proofErr w:type="gramStart"/>
      <w:r w:rsidRPr="009A2D32">
        <w:rPr>
          <w:rFonts w:eastAsia="Calibri" w:cs="Times New Roman"/>
          <w:lang w:val="ru-RU"/>
        </w:rPr>
        <w:t>грубая</w:t>
      </w:r>
      <w:proofErr w:type="gramEnd"/>
      <w:r w:rsidRPr="009A2D32">
        <w:rPr>
          <w:rFonts w:eastAsia="Calibri" w:cs="Times New Roman"/>
          <w:lang w:val="ru-RU"/>
        </w:rPr>
        <w:t xml:space="preserve"> и 1-2 негрубые ошибки, при этом грубых ошибок не должно быть в задаче. </w:t>
      </w:r>
    </w:p>
    <w:p w:rsidR="009A2D32" w:rsidRPr="009A2D32" w:rsidRDefault="009A2D32" w:rsidP="009A2D32">
      <w:pPr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 xml:space="preserve">«3» - 2-3 грубые и 3-4 негрубые ошибки, при этом ход решения задачи должен быть верным. </w:t>
      </w:r>
    </w:p>
    <w:p w:rsidR="009A2D32" w:rsidRDefault="009A2D32" w:rsidP="009A2D32">
      <w:pPr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>«2» - 4 и более грубые ошибки.</w:t>
      </w:r>
    </w:p>
    <w:p w:rsidR="00D05DFE" w:rsidRPr="009A2D32" w:rsidRDefault="00D05DFE" w:rsidP="009A2D32">
      <w:pPr>
        <w:rPr>
          <w:rFonts w:eastAsia="Calibri" w:cs="Times New Roman"/>
          <w:lang w:val="ru-RU"/>
        </w:rPr>
      </w:pPr>
    </w:p>
    <w:p w:rsidR="009A2D32" w:rsidRPr="009A2D32" w:rsidRDefault="009A2D32" w:rsidP="009A2D32">
      <w:pPr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 xml:space="preserve">Грубые ошибки: </w:t>
      </w:r>
    </w:p>
    <w:p w:rsidR="009A2D32" w:rsidRPr="009A2D32" w:rsidRDefault="009A2D32" w:rsidP="009A2D32">
      <w:pPr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 xml:space="preserve">1.Вычислительные ошибки в примерах и задачах. </w:t>
      </w:r>
    </w:p>
    <w:p w:rsidR="009A2D32" w:rsidRPr="009A2D32" w:rsidRDefault="009A2D32" w:rsidP="009A2D32">
      <w:pPr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 xml:space="preserve">2. Ошибки на незнание порядка выполнения арифметических действий. </w:t>
      </w:r>
    </w:p>
    <w:p w:rsidR="009A2D32" w:rsidRPr="009A2D32" w:rsidRDefault="009A2D32" w:rsidP="009A2D32">
      <w:pPr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 xml:space="preserve">3. Неправильное решение задачи (пропуск действия, неправильный выбор действий, лишние действия). </w:t>
      </w:r>
    </w:p>
    <w:p w:rsidR="009A2D32" w:rsidRPr="009A2D32" w:rsidRDefault="009A2D32" w:rsidP="009A2D32">
      <w:pPr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 xml:space="preserve">4. Не решенная до конца задача или пример </w:t>
      </w:r>
    </w:p>
    <w:p w:rsidR="009A2D32" w:rsidRPr="009A2D32" w:rsidRDefault="009A2D32" w:rsidP="009A2D32">
      <w:pPr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>5. Невыполненное задание.</w:t>
      </w:r>
    </w:p>
    <w:p w:rsidR="009A2D32" w:rsidRPr="009A2D32" w:rsidRDefault="009A2D32" w:rsidP="009A2D32">
      <w:pPr>
        <w:rPr>
          <w:rFonts w:eastAsia="Calibri" w:cs="Times New Roman"/>
          <w:lang w:val="ru-RU"/>
        </w:rPr>
      </w:pPr>
    </w:p>
    <w:p w:rsidR="009A2D32" w:rsidRPr="009A2D32" w:rsidRDefault="009A2D32" w:rsidP="009A2D32">
      <w:pPr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 xml:space="preserve">Негрубые ошибки: </w:t>
      </w:r>
    </w:p>
    <w:p w:rsidR="009A2D32" w:rsidRPr="009A2D32" w:rsidRDefault="009A2D32" w:rsidP="009A2D32">
      <w:pPr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 xml:space="preserve">1.Нерациональный прием вычислений. </w:t>
      </w:r>
    </w:p>
    <w:p w:rsidR="009A2D32" w:rsidRPr="009A2D32" w:rsidRDefault="009A2D32" w:rsidP="009A2D32">
      <w:pPr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 xml:space="preserve">2. Неправильная постановка вопроса к действию при решении задачи. </w:t>
      </w:r>
    </w:p>
    <w:p w:rsidR="009A2D32" w:rsidRPr="009A2D32" w:rsidRDefault="009A2D32" w:rsidP="009A2D32">
      <w:pPr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 xml:space="preserve">3. Неверно сформулированный ответ задачи. </w:t>
      </w:r>
    </w:p>
    <w:p w:rsidR="009A2D32" w:rsidRPr="009A2D32" w:rsidRDefault="009A2D32" w:rsidP="009A2D32">
      <w:pPr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 xml:space="preserve">4. Неправильное списывание данных (чисел, знаков). </w:t>
      </w:r>
    </w:p>
    <w:p w:rsidR="009A2D32" w:rsidRPr="009A2D32" w:rsidRDefault="009A2D32" w:rsidP="009A2D32">
      <w:pPr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 xml:space="preserve">5. </w:t>
      </w:r>
      <w:proofErr w:type="spellStart"/>
      <w:r w:rsidRPr="009A2D32">
        <w:rPr>
          <w:rFonts w:eastAsia="Calibri" w:cs="Times New Roman"/>
          <w:lang w:val="ru-RU"/>
        </w:rPr>
        <w:t>Недоведение</w:t>
      </w:r>
      <w:proofErr w:type="spellEnd"/>
      <w:r w:rsidRPr="009A2D32">
        <w:rPr>
          <w:rFonts w:eastAsia="Calibri" w:cs="Times New Roman"/>
          <w:lang w:val="ru-RU"/>
        </w:rPr>
        <w:t xml:space="preserve"> до конца преобразований. </w:t>
      </w:r>
    </w:p>
    <w:p w:rsidR="009A2D32" w:rsidRPr="009A2D32" w:rsidRDefault="009A2D32" w:rsidP="009A2D32">
      <w:pPr>
        <w:ind w:firstLine="180"/>
        <w:rPr>
          <w:rFonts w:eastAsia="Calibri" w:cs="Times New Roman"/>
          <w:lang w:val="ru-RU"/>
        </w:rPr>
      </w:pPr>
    </w:p>
    <w:p w:rsidR="009A2D32" w:rsidRPr="009A2D32" w:rsidRDefault="009A2D32" w:rsidP="009A2D32">
      <w:pPr>
        <w:rPr>
          <w:rFonts w:eastAsia="Calibri" w:cs="Times New Roman"/>
          <w:lang w:val="ru-RU"/>
        </w:rPr>
      </w:pPr>
      <w:r w:rsidRPr="009A2D32">
        <w:rPr>
          <w:rFonts w:eastAsia="Calibri" w:cs="Times New Roman"/>
          <w:lang w:val="ru-RU"/>
        </w:rPr>
        <w:t xml:space="preserve">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24317D" w:rsidRPr="00B72E7F" w:rsidRDefault="0024317D" w:rsidP="009A2D32">
      <w:pPr>
        <w:widowControl/>
        <w:shd w:val="clear" w:color="auto" w:fill="FFFFFF"/>
        <w:autoSpaceDE/>
        <w:autoSpaceDN/>
        <w:adjustRightInd/>
        <w:outlineLvl w:val="0"/>
        <w:rPr>
          <w:rFonts w:eastAsia="Times New Roman" w:cs="Times New Roman"/>
          <w:color w:val="000000"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D05DFE" w:rsidRDefault="00D05DFE" w:rsidP="00B72E7F">
      <w:pPr>
        <w:jc w:val="center"/>
        <w:rPr>
          <w:rFonts w:cs="Times New Roman"/>
          <w:b/>
          <w:bCs/>
          <w:lang w:val="ru-RU"/>
        </w:rPr>
      </w:pPr>
    </w:p>
    <w:p w:rsidR="00D05DFE" w:rsidRDefault="00D05DFE" w:rsidP="00B72E7F">
      <w:pPr>
        <w:jc w:val="center"/>
        <w:rPr>
          <w:rFonts w:cs="Times New Roman"/>
          <w:b/>
          <w:bCs/>
          <w:lang w:val="ru-RU"/>
        </w:rPr>
      </w:pPr>
    </w:p>
    <w:p w:rsidR="009A2D32" w:rsidRDefault="009A2D32" w:rsidP="00B72E7F">
      <w:pPr>
        <w:jc w:val="center"/>
        <w:rPr>
          <w:rFonts w:cs="Times New Roman"/>
          <w:b/>
          <w:bCs/>
          <w:lang w:val="ru-RU"/>
        </w:rPr>
      </w:pPr>
    </w:p>
    <w:p w:rsidR="00B72E7F" w:rsidRDefault="00B72E7F" w:rsidP="00B72E7F">
      <w:pPr>
        <w:jc w:val="center"/>
        <w:rPr>
          <w:rFonts w:cs="Times New Roman"/>
          <w:b/>
          <w:bCs/>
          <w:lang w:val="ru-RU"/>
        </w:rPr>
      </w:pPr>
      <w:r w:rsidRPr="00B72E7F">
        <w:rPr>
          <w:rFonts w:cs="Times New Roman"/>
          <w:b/>
          <w:bCs/>
          <w:lang w:val="ru-RU"/>
        </w:rPr>
        <w:lastRenderedPageBreak/>
        <w:t xml:space="preserve">Входной контроль </w:t>
      </w:r>
    </w:p>
    <w:p w:rsidR="00B72E7F" w:rsidRPr="00B72E7F" w:rsidRDefault="00B72E7F" w:rsidP="00B72E7F">
      <w:pPr>
        <w:jc w:val="center"/>
        <w:rPr>
          <w:rFonts w:cs="Times New Roman"/>
          <w:b/>
          <w:bCs/>
          <w:lang w:val="ru-RU"/>
        </w:rPr>
      </w:pPr>
    </w:p>
    <w:p w:rsidR="00B72E7F" w:rsidRDefault="00B72E7F" w:rsidP="00B72E7F">
      <w:pPr>
        <w:jc w:val="center"/>
        <w:rPr>
          <w:rFonts w:cs="Times New Roman"/>
          <w:b/>
          <w:bCs/>
          <w:lang w:val="ru-RU"/>
        </w:rPr>
      </w:pPr>
      <w:r w:rsidRPr="00B72E7F">
        <w:rPr>
          <w:rFonts w:cs="Times New Roman"/>
          <w:b/>
          <w:bCs/>
          <w:lang w:val="ru-RU"/>
        </w:rPr>
        <w:t>Контрольная работа  №1«Повторение. Сложение и вычитание»</w:t>
      </w:r>
    </w:p>
    <w:p w:rsidR="00B72E7F" w:rsidRPr="00B72E7F" w:rsidRDefault="00B72E7F" w:rsidP="00B72E7F">
      <w:pPr>
        <w:jc w:val="center"/>
        <w:rPr>
          <w:rFonts w:cs="Times New Roman"/>
          <w:i/>
          <w:iCs/>
          <w:lang w:val="ru-RU"/>
        </w:rPr>
      </w:pPr>
    </w:p>
    <w:p w:rsidR="00B72E7F" w:rsidRPr="00B72E7F" w:rsidRDefault="00B72E7F" w:rsidP="00B72E7F">
      <w:pPr>
        <w:jc w:val="center"/>
        <w:rPr>
          <w:rFonts w:cs="Times New Roman"/>
          <w:b/>
          <w:bCs/>
        </w:rPr>
      </w:pPr>
      <w:proofErr w:type="spellStart"/>
      <w:r w:rsidRPr="00B72E7F">
        <w:rPr>
          <w:rFonts w:cs="Times New Roman"/>
          <w:b/>
          <w:bCs/>
        </w:rPr>
        <w:t>Вариант</w:t>
      </w:r>
      <w:proofErr w:type="spellEnd"/>
      <w:r w:rsidRPr="00B72E7F">
        <w:rPr>
          <w:rFonts w:cs="Times New Roman"/>
          <w:b/>
          <w:bCs/>
        </w:rPr>
        <w:t xml:space="preserve"> I</w:t>
      </w:r>
    </w:p>
    <w:p w:rsidR="00B72E7F" w:rsidRPr="00B72E7F" w:rsidRDefault="00B72E7F" w:rsidP="00B72E7F">
      <w:pPr>
        <w:widowControl/>
        <w:numPr>
          <w:ilvl w:val="0"/>
          <w:numId w:val="10"/>
        </w:numPr>
        <w:autoSpaceDE/>
        <w:autoSpaceDN/>
        <w:adjustRightInd/>
        <w:jc w:val="both"/>
        <w:rPr>
          <w:rFonts w:cs="Times New Roman"/>
          <w:b/>
        </w:rPr>
      </w:pPr>
      <w:proofErr w:type="spellStart"/>
      <w:r w:rsidRPr="00B72E7F">
        <w:rPr>
          <w:rFonts w:cs="Times New Roman"/>
          <w:b/>
        </w:rPr>
        <w:t>Реши</w:t>
      </w:r>
      <w:proofErr w:type="spellEnd"/>
      <w:r w:rsidR="00D05DFE">
        <w:rPr>
          <w:rFonts w:cs="Times New Roman"/>
          <w:b/>
          <w:lang w:val="ru-RU"/>
        </w:rPr>
        <w:t xml:space="preserve"> </w:t>
      </w:r>
      <w:proofErr w:type="spellStart"/>
      <w:r w:rsidRPr="00B72E7F">
        <w:rPr>
          <w:rFonts w:cs="Times New Roman"/>
          <w:b/>
        </w:rPr>
        <w:t>задачу</w:t>
      </w:r>
      <w:proofErr w:type="spellEnd"/>
      <w:r w:rsidRPr="00B72E7F">
        <w:rPr>
          <w:rFonts w:cs="Times New Roman"/>
          <w:b/>
        </w:rPr>
        <w:t>.</w:t>
      </w:r>
    </w:p>
    <w:p w:rsidR="00B72E7F" w:rsidRPr="00B72E7F" w:rsidRDefault="00B72E7F" w:rsidP="00B72E7F">
      <w:pPr>
        <w:jc w:val="both"/>
        <w:rPr>
          <w:rFonts w:cs="Times New Roman"/>
        </w:rPr>
      </w:pPr>
      <w:r w:rsidRPr="00B72E7F">
        <w:rPr>
          <w:rFonts w:cs="Times New Roman"/>
          <w:lang w:val="ru-RU"/>
        </w:rPr>
        <w:t xml:space="preserve">      Цирковое представление смотрели 23 мальчика, а девочек на 4 больше. </w:t>
      </w:r>
      <w:proofErr w:type="spellStart"/>
      <w:proofErr w:type="gramStart"/>
      <w:r w:rsidRPr="00B72E7F">
        <w:rPr>
          <w:rFonts w:cs="Times New Roman"/>
        </w:rPr>
        <w:t>Сколько</w:t>
      </w:r>
      <w:proofErr w:type="spellEnd"/>
      <w:r w:rsidR="00D05DFE">
        <w:rPr>
          <w:rFonts w:cs="Times New Roman"/>
          <w:lang w:val="ru-RU"/>
        </w:rPr>
        <w:t xml:space="preserve"> </w:t>
      </w:r>
      <w:proofErr w:type="spellStart"/>
      <w:r w:rsidRPr="00B72E7F">
        <w:rPr>
          <w:rFonts w:cs="Times New Roman"/>
        </w:rPr>
        <w:t>всего</w:t>
      </w:r>
      <w:proofErr w:type="spellEnd"/>
      <w:r w:rsidR="00D05DFE">
        <w:rPr>
          <w:rFonts w:cs="Times New Roman"/>
          <w:lang w:val="ru-RU"/>
        </w:rPr>
        <w:t xml:space="preserve"> </w:t>
      </w:r>
      <w:proofErr w:type="spellStart"/>
      <w:r w:rsidRPr="00B72E7F">
        <w:rPr>
          <w:rFonts w:cs="Times New Roman"/>
        </w:rPr>
        <w:t>детей</w:t>
      </w:r>
      <w:proofErr w:type="spellEnd"/>
      <w:r w:rsidR="00D05DFE">
        <w:rPr>
          <w:rFonts w:cs="Times New Roman"/>
          <w:lang w:val="ru-RU"/>
        </w:rPr>
        <w:t xml:space="preserve"> </w:t>
      </w:r>
      <w:proofErr w:type="spellStart"/>
      <w:r w:rsidRPr="00B72E7F">
        <w:rPr>
          <w:rFonts w:cs="Times New Roman"/>
        </w:rPr>
        <w:t>смотрели</w:t>
      </w:r>
      <w:proofErr w:type="spellEnd"/>
      <w:r w:rsidR="00D05DFE">
        <w:rPr>
          <w:rFonts w:cs="Times New Roman"/>
          <w:lang w:val="ru-RU"/>
        </w:rPr>
        <w:t xml:space="preserve"> </w:t>
      </w:r>
      <w:proofErr w:type="spellStart"/>
      <w:r w:rsidRPr="00B72E7F">
        <w:rPr>
          <w:rFonts w:cs="Times New Roman"/>
        </w:rPr>
        <w:t>цирковое</w:t>
      </w:r>
      <w:proofErr w:type="spellEnd"/>
      <w:r w:rsidR="00D05DFE">
        <w:rPr>
          <w:rFonts w:cs="Times New Roman"/>
          <w:lang w:val="ru-RU"/>
        </w:rPr>
        <w:t xml:space="preserve"> </w:t>
      </w:r>
      <w:proofErr w:type="spellStart"/>
      <w:r w:rsidRPr="00B72E7F">
        <w:rPr>
          <w:rFonts w:cs="Times New Roman"/>
        </w:rPr>
        <w:t>представление</w:t>
      </w:r>
      <w:proofErr w:type="spellEnd"/>
      <w:r w:rsidRPr="00B72E7F">
        <w:rPr>
          <w:rFonts w:cs="Times New Roman"/>
        </w:rPr>
        <w:t>?</w:t>
      </w:r>
      <w:proofErr w:type="gramEnd"/>
    </w:p>
    <w:p w:rsidR="00B72E7F" w:rsidRPr="00B72E7F" w:rsidRDefault="00B72E7F" w:rsidP="00B72E7F">
      <w:pPr>
        <w:widowControl/>
        <w:numPr>
          <w:ilvl w:val="0"/>
          <w:numId w:val="10"/>
        </w:numPr>
        <w:autoSpaceDE/>
        <w:autoSpaceDN/>
        <w:adjustRightInd/>
        <w:jc w:val="both"/>
        <w:rPr>
          <w:rFonts w:cs="Times New Roman"/>
          <w:b/>
          <w:lang w:val="ru-RU"/>
        </w:rPr>
      </w:pPr>
      <w:r w:rsidRPr="00B72E7F">
        <w:rPr>
          <w:rFonts w:cs="Times New Roman"/>
          <w:b/>
          <w:lang w:val="ru-RU"/>
        </w:rPr>
        <w:t>Реши примеры, записывая решение столбиком.</w:t>
      </w:r>
    </w:p>
    <w:p w:rsidR="00B72E7F" w:rsidRPr="00B72E7F" w:rsidRDefault="00B72E7F" w:rsidP="00B72E7F">
      <w:pPr>
        <w:jc w:val="both"/>
        <w:rPr>
          <w:rFonts w:cs="Times New Roman"/>
        </w:rPr>
      </w:pPr>
      <w:r w:rsidRPr="00B72E7F">
        <w:rPr>
          <w:rFonts w:cs="Times New Roman"/>
        </w:rPr>
        <w:t xml:space="preserve">34 + 21     37 + 39      </w:t>
      </w:r>
    </w:p>
    <w:p w:rsidR="00B72E7F" w:rsidRPr="00B72E7F" w:rsidRDefault="00B72E7F" w:rsidP="00B72E7F">
      <w:pPr>
        <w:jc w:val="both"/>
        <w:rPr>
          <w:rFonts w:cs="Times New Roman"/>
        </w:rPr>
      </w:pPr>
      <w:r w:rsidRPr="00B72E7F">
        <w:rPr>
          <w:rFonts w:cs="Times New Roman"/>
        </w:rPr>
        <w:t xml:space="preserve">       36 - 23      72 – 49</w:t>
      </w:r>
    </w:p>
    <w:p w:rsidR="00B72E7F" w:rsidRPr="00B72E7F" w:rsidRDefault="00B72E7F" w:rsidP="00B72E7F">
      <w:pPr>
        <w:widowControl/>
        <w:numPr>
          <w:ilvl w:val="0"/>
          <w:numId w:val="10"/>
        </w:numPr>
        <w:autoSpaceDE/>
        <w:autoSpaceDN/>
        <w:adjustRightInd/>
        <w:jc w:val="both"/>
        <w:rPr>
          <w:rFonts w:cs="Times New Roman"/>
          <w:b/>
        </w:rPr>
      </w:pPr>
      <w:proofErr w:type="spellStart"/>
      <w:r w:rsidRPr="00B72E7F">
        <w:rPr>
          <w:rFonts w:cs="Times New Roman"/>
          <w:b/>
        </w:rPr>
        <w:t>Вычисли</w:t>
      </w:r>
      <w:proofErr w:type="spellEnd"/>
      <w:r w:rsidRPr="00B72E7F">
        <w:rPr>
          <w:rFonts w:cs="Times New Roman"/>
          <w:b/>
        </w:rPr>
        <w:t>.</w:t>
      </w:r>
    </w:p>
    <w:p w:rsidR="00B72E7F" w:rsidRPr="00B72E7F" w:rsidRDefault="00B72E7F" w:rsidP="00B72E7F">
      <w:pPr>
        <w:jc w:val="both"/>
        <w:rPr>
          <w:rFonts w:cs="Times New Roman"/>
        </w:rPr>
      </w:pPr>
      <w:r w:rsidRPr="00B72E7F">
        <w:rPr>
          <w:rFonts w:cs="Times New Roman"/>
        </w:rPr>
        <w:t xml:space="preserve">      80 - (16 + 4)                                                                                          </w:t>
      </w:r>
    </w:p>
    <w:p w:rsidR="00B72E7F" w:rsidRPr="00B72E7F" w:rsidRDefault="00B72E7F" w:rsidP="00B72E7F">
      <w:pPr>
        <w:jc w:val="both"/>
        <w:rPr>
          <w:rFonts w:cs="Times New Roman"/>
        </w:rPr>
      </w:pPr>
      <w:r w:rsidRPr="00B72E7F">
        <w:rPr>
          <w:rFonts w:cs="Times New Roman"/>
        </w:rPr>
        <w:t xml:space="preserve">      (17 - 9) + 5            </w:t>
      </w:r>
    </w:p>
    <w:p w:rsidR="00B72E7F" w:rsidRPr="00B72E7F" w:rsidRDefault="00B72E7F" w:rsidP="00B72E7F">
      <w:pPr>
        <w:widowControl/>
        <w:numPr>
          <w:ilvl w:val="0"/>
          <w:numId w:val="10"/>
        </w:numPr>
        <w:autoSpaceDE/>
        <w:autoSpaceDN/>
        <w:adjustRightInd/>
        <w:jc w:val="both"/>
        <w:rPr>
          <w:rFonts w:cs="Times New Roman"/>
          <w:b/>
        </w:rPr>
      </w:pPr>
      <w:proofErr w:type="spellStart"/>
      <w:r w:rsidRPr="00B72E7F">
        <w:rPr>
          <w:rFonts w:cs="Times New Roman"/>
          <w:b/>
        </w:rPr>
        <w:t>Реши</w:t>
      </w:r>
      <w:proofErr w:type="spellEnd"/>
      <w:r w:rsidR="00D05DFE">
        <w:rPr>
          <w:rFonts w:cs="Times New Roman"/>
          <w:b/>
          <w:lang w:val="ru-RU"/>
        </w:rPr>
        <w:t xml:space="preserve"> </w:t>
      </w:r>
      <w:proofErr w:type="spellStart"/>
      <w:r w:rsidRPr="00B72E7F">
        <w:rPr>
          <w:rFonts w:cs="Times New Roman"/>
          <w:b/>
        </w:rPr>
        <w:t>уравнения</w:t>
      </w:r>
      <w:proofErr w:type="spellEnd"/>
      <w:r w:rsidRPr="00B72E7F">
        <w:rPr>
          <w:rFonts w:cs="Times New Roman"/>
          <w:b/>
        </w:rPr>
        <w:t>.</w:t>
      </w:r>
    </w:p>
    <w:p w:rsidR="00B72E7F" w:rsidRPr="00B72E7F" w:rsidRDefault="00B72E7F" w:rsidP="00B72E7F">
      <w:pPr>
        <w:jc w:val="both"/>
        <w:rPr>
          <w:rFonts w:cs="Times New Roman"/>
        </w:rPr>
      </w:pPr>
      <w:r w:rsidRPr="00B72E7F">
        <w:rPr>
          <w:rFonts w:cs="Times New Roman"/>
        </w:rPr>
        <w:t xml:space="preserve">       х + 7 = 12          х – 8 = 9</w:t>
      </w:r>
    </w:p>
    <w:p w:rsidR="00B72E7F" w:rsidRPr="00B72E7F" w:rsidRDefault="00B72E7F" w:rsidP="00B72E7F">
      <w:pPr>
        <w:widowControl/>
        <w:numPr>
          <w:ilvl w:val="0"/>
          <w:numId w:val="10"/>
        </w:numPr>
        <w:autoSpaceDE/>
        <w:autoSpaceDN/>
        <w:adjustRightInd/>
        <w:jc w:val="both"/>
        <w:rPr>
          <w:rFonts w:cs="Times New Roman"/>
          <w:lang w:val="ru-RU"/>
        </w:rPr>
      </w:pPr>
      <w:r w:rsidRPr="00B72E7F">
        <w:rPr>
          <w:rFonts w:cs="Times New Roman"/>
          <w:b/>
          <w:lang w:val="ru-RU"/>
        </w:rPr>
        <w:t>Начерти</w:t>
      </w:r>
      <w:r w:rsidRPr="00B72E7F">
        <w:rPr>
          <w:rFonts w:cs="Times New Roman"/>
          <w:lang w:val="ru-RU"/>
        </w:rPr>
        <w:t xml:space="preserve"> два отрезка. Длина одного отрезка 4 см, а другой на 3 см длиннее.</w:t>
      </w:r>
    </w:p>
    <w:p w:rsidR="00B72E7F" w:rsidRPr="00B72E7F" w:rsidRDefault="00B72E7F" w:rsidP="00B72E7F">
      <w:pPr>
        <w:widowControl/>
        <w:numPr>
          <w:ilvl w:val="0"/>
          <w:numId w:val="10"/>
        </w:numPr>
        <w:autoSpaceDE/>
        <w:autoSpaceDN/>
        <w:adjustRightInd/>
        <w:jc w:val="both"/>
        <w:rPr>
          <w:rFonts w:cs="Times New Roman"/>
          <w:lang w:val="ru-RU"/>
        </w:rPr>
      </w:pPr>
      <w:r w:rsidRPr="00B72E7F">
        <w:rPr>
          <w:rFonts w:cs="Times New Roman"/>
          <w:b/>
          <w:lang w:val="ru-RU"/>
        </w:rPr>
        <w:t>Сравни</w:t>
      </w:r>
      <w:r w:rsidRPr="00B72E7F">
        <w:rPr>
          <w:rFonts w:cs="Times New Roman"/>
          <w:lang w:val="ru-RU"/>
        </w:rPr>
        <w:t>, вставь вместо окошек знаки «&lt;», «&gt;» или «=».</w:t>
      </w:r>
    </w:p>
    <w:p w:rsidR="00B72E7F" w:rsidRPr="00B72E7F" w:rsidRDefault="00B72E7F" w:rsidP="00B72E7F">
      <w:pPr>
        <w:jc w:val="both"/>
        <w:rPr>
          <w:rFonts w:cs="Times New Roman"/>
          <w:lang w:val="ru-RU"/>
        </w:rPr>
      </w:pPr>
      <w:r w:rsidRPr="00B72E7F">
        <w:rPr>
          <w:rFonts w:cs="Times New Roman"/>
          <w:lang w:val="ru-RU"/>
        </w:rPr>
        <w:t xml:space="preserve">       7дм 1см  *   17см      </w:t>
      </w:r>
    </w:p>
    <w:p w:rsidR="00B72E7F" w:rsidRPr="00B72E7F" w:rsidRDefault="00B72E7F" w:rsidP="00B72E7F">
      <w:pPr>
        <w:jc w:val="both"/>
        <w:rPr>
          <w:rFonts w:cs="Times New Roman"/>
          <w:lang w:val="ru-RU"/>
        </w:rPr>
      </w:pPr>
      <w:r w:rsidRPr="00B72E7F">
        <w:rPr>
          <w:rFonts w:cs="Times New Roman"/>
          <w:lang w:val="ru-RU"/>
        </w:rPr>
        <w:t xml:space="preserve">        90дм ⁯  *   9м      </w:t>
      </w:r>
    </w:p>
    <w:p w:rsidR="00B72E7F" w:rsidRPr="00B72E7F" w:rsidRDefault="00B72E7F" w:rsidP="00B72E7F">
      <w:pPr>
        <w:jc w:val="both"/>
        <w:rPr>
          <w:rFonts w:cs="Times New Roman"/>
          <w:lang w:val="ru-RU"/>
        </w:rPr>
      </w:pPr>
      <w:r w:rsidRPr="00B72E7F">
        <w:rPr>
          <w:rFonts w:cs="Times New Roman"/>
          <w:lang w:val="ru-RU"/>
        </w:rPr>
        <w:t xml:space="preserve">        55см ⁯  *   6дм</w:t>
      </w:r>
    </w:p>
    <w:p w:rsidR="00B72E7F" w:rsidRPr="00B72E7F" w:rsidRDefault="00B72E7F" w:rsidP="00B72E7F">
      <w:pPr>
        <w:jc w:val="both"/>
        <w:rPr>
          <w:rFonts w:cs="Times New Roman"/>
          <w:lang w:val="ru-RU"/>
        </w:rPr>
      </w:pPr>
    </w:p>
    <w:p w:rsidR="00B72E7F" w:rsidRPr="00B72E7F" w:rsidRDefault="00B72E7F" w:rsidP="00B72E7F">
      <w:pPr>
        <w:jc w:val="center"/>
        <w:rPr>
          <w:rFonts w:cs="Times New Roman"/>
          <w:b/>
          <w:bCs/>
        </w:rPr>
      </w:pPr>
      <w:proofErr w:type="spellStart"/>
      <w:r w:rsidRPr="00B72E7F">
        <w:rPr>
          <w:rFonts w:cs="Times New Roman"/>
          <w:b/>
          <w:bCs/>
        </w:rPr>
        <w:t>Вариант</w:t>
      </w:r>
      <w:proofErr w:type="spellEnd"/>
      <w:r w:rsidRPr="00B72E7F">
        <w:rPr>
          <w:rFonts w:cs="Times New Roman"/>
          <w:b/>
          <w:bCs/>
        </w:rPr>
        <w:t xml:space="preserve"> II</w:t>
      </w:r>
    </w:p>
    <w:p w:rsidR="00B72E7F" w:rsidRPr="00B72E7F" w:rsidRDefault="00B72E7F" w:rsidP="00B72E7F">
      <w:pPr>
        <w:widowControl/>
        <w:numPr>
          <w:ilvl w:val="0"/>
          <w:numId w:val="9"/>
        </w:numPr>
        <w:autoSpaceDE/>
        <w:autoSpaceDN/>
        <w:adjustRightInd/>
        <w:jc w:val="both"/>
        <w:rPr>
          <w:rFonts w:cs="Times New Roman"/>
          <w:b/>
        </w:rPr>
      </w:pPr>
      <w:proofErr w:type="spellStart"/>
      <w:r w:rsidRPr="00B72E7F">
        <w:rPr>
          <w:rFonts w:cs="Times New Roman"/>
          <w:b/>
        </w:rPr>
        <w:t>Реши</w:t>
      </w:r>
      <w:proofErr w:type="spellEnd"/>
      <w:r w:rsidR="00D05DFE">
        <w:rPr>
          <w:rFonts w:cs="Times New Roman"/>
          <w:b/>
          <w:lang w:val="ru-RU"/>
        </w:rPr>
        <w:t xml:space="preserve"> </w:t>
      </w:r>
      <w:proofErr w:type="spellStart"/>
      <w:r w:rsidRPr="00B72E7F">
        <w:rPr>
          <w:rFonts w:cs="Times New Roman"/>
          <w:b/>
        </w:rPr>
        <w:t>задачу</w:t>
      </w:r>
      <w:proofErr w:type="spellEnd"/>
      <w:r w:rsidRPr="00B72E7F">
        <w:rPr>
          <w:rFonts w:cs="Times New Roman"/>
          <w:b/>
        </w:rPr>
        <w:t>.</w:t>
      </w:r>
    </w:p>
    <w:p w:rsidR="00B72E7F" w:rsidRPr="00B72E7F" w:rsidRDefault="00B72E7F" w:rsidP="00B72E7F">
      <w:pPr>
        <w:ind w:left="-360"/>
        <w:jc w:val="both"/>
        <w:rPr>
          <w:rFonts w:cs="Times New Roman"/>
        </w:rPr>
      </w:pPr>
      <w:r w:rsidRPr="00B72E7F">
        <w:rPr>
          <w:rFonts w:cs="Times New Roman"/>
          <w:lang w:val="ru-RU"/>
        </w:rPr>
        <w:t xml:space="preserve">             Для украшения зала купили 19 красных шариков, а синих на 8 меньше. </w:t>
      </w:r>
      <w:proofErr w:type="spellStart"/>
      <w:proofErr w:type="gramStart"/>
      <w:r w:rsidRPr="00B72E7F">
        <w:rPr>
          <w:rFonts w:cs="Times New Roman"/>
        </w:rPr>
        <w:t>Сколько</w:t>
      </w:r>
      <w:proofErr w:type="spellEnd"/>
      <w:r w:rsidR="00D05DFE">
        <w:rPr>
          <w:rFonts w:cs="Times New Roman"/>
          <w:lang w:val="ru-RU"/>
        </w:rPr>
        <w:t xml:space="preserve"> </w:t>
      </w:r>
      <w:proofErr w:type="spellStart"/>
      <w:r w:rsidRPr="00B72E7F">
        <w:rPr>
          <w:rFonts w:cs="Times New Roman"/>
        </w:rPr>
        <w:t>всего</w:t>
      </w:r>
      <w:proofErr w:type="spellEnd"/>
      <w:r w:rsidR="00D05DFE">
        <w:rPr>
          <w:rFonts w:cs="Times New Roman"/>
          <w:lang w:val="ru-RU"/>
        </w:rPr>
        <w:t xml:space="preserve"> </w:t>
      </w:r>
      <w:proofErr w:type="spellStart"/>
      <w:r w:rsidRPr="00B72E7F">
        <w:rPr>
          <w:rFonts w:cs="Times New Roman"/>
        </w:rPr>
        <w:t>шариков</w:t>
      </w:r>
      <w:proofErr w:type="spellEnd"/>
      <w:r w:rsidR="00D05DFE">
        <w:rPr>
          <w:rFonts w:cs="Times New Roman"/>
          <w:lang w:val="ru-RU"/>
        </w:rPr>
        <w:t xml:space="preserve"> </w:t>
      </w:r>
      <w:proofErr w:type="spellStart"/>
      <w:r w:rsidRPr="00B72E7F">
        <w:rPr>
          <w:rFonts w:cs="Times New Roman"/>
        </w:rPr>
        <w:t>купили</w:t>
      </w:r>
      <w:proofErr w:type="spellEnd"/>
      <w:r w:rsidR="00D05DFE">
        <w:rPr>
          <w:rFonts w:cs="Times New Roman"/>
          <w:lang w:val="ru-RU"/>
        </w:rPr>
        <w:t xml:space="preserve"> </w:t>
      </w:r>
      <w:proofErr w:type="spellStart"/>
      <w:r w:rsidRPr="00B72E7F">
        <w:rPr>
          <w:rFonts w:cs="Times New Roman"/>
        </w:rPr>
        <w:t>для</w:t>
      </w:r>
      <w:proofErr w:type="spellEnd"/>
      <w:r w:rsidR="00D05DFE">
        <w:rPr>
          <w:rFonts w:cs="Times New Roman"/>
          <w:lang w:val="ru-RU"/>
        </w:rPr>
        <w:t xml:space="preserve"> </w:t>
      </w:r>
      <w:proofErr w:type="spellStart"/>
      <w:r w:rsidRPr="00B72E7F">
        <w:rPr>
          <w:rFonts w:cs="Times New Roman"/>
        </w:rPr>
        <w:t>украшения</w:t>
      </w:r>
      <w:proofErr w:type="spellEnd"/>
      <w:r w:rsidR="00D05DFE">
        <w:rPr>
          <w:rFonts w:cs="Times New Roman"/>
          <w:lang w:val="ru-RU"/>
        </w:rPr>
        <w:t xml:space="preserve"> </w:t>
      </w:r>
      <w:proofErr w:type="spellStart"/>
      <w:r w:rsidRPr="00B72E7F">
        <w:rPr>
          <w:rFonts w:cs="Times New Roman"/>
        </w:rPr>
        <w:t>зала</w:t>
      </w:r>
      <w:proofErr w:type="spellEnd"/>
      <w:r w:rsidRPr="00B72E7F">
        <w:rPr>
          <w:rFonts w:cs="Times New Roman"/>
        </w:rPr>
        <w:t>?</w:t>
      </w:r>
      <w:proofErr w:type="gramEnd"/>
    </w:p>
    <w:p w:rsidR="00B72E7F" w:rsidRPr="00B72E7F" w:rsidRDefault="00B72E7F" w:rsidP="00B72E7F">
      <w:pPr>
        <w:widowControl/>
        <w:numPr>
          <w:ilvl w:val="0"/>
          <w:numId w:val="9"/>
        </w:numPr>
        <w:autoSpaceDE/>
        <w:autoSpaceDN/>
        <w:adjustRightInd/>
        <w:jc w:val="both"/>
        <w:rPr>
          <w:rFonts w:cs="Times New Roman"/>
          <w:lang w:val="ru-RU"/>
        </w:rPr>
      </w:pPr>
      <w:r w:rsidRPr="00B72E7F">
        <w:rPr>
          <w:rFonts w:cs="Times New Roman"/>
          <w:b/>
          <w:lang w:val="ru-RU"/>
        </w:rPr>
        <w:t>Реши примеры, записывая решение столбиком</w:t>
      </w:r>
      <w:r w:rsidRPr="00B72E7F">
        <w:rPr>
          <w:rFonts w:cs="Times New Roman"/>
          <w:lang w:val="ru-RU"/>
        </w:rPr>
        <w:t>.</w:t>
      </w:r>
    </w:p>
    <w:p w:rsidR="00B72E7F" w:rsidRPr="00B72E7F" w:rsidRDefault="00B72E7F" w:rsidP="00B72E7F">
      <w:pPr>
        <w:jc w:val="both"/>
        <w:rPr>
          <w:rFonts w:cs="Times New Roman"/>
        </w:rPr>
      </w:pPr>
      <w:r w:rsidRPr="00B72E7F">
        <w:rPr>
          <w:rFonts w:cs="Times New Roman"/>
        </w:rPr>
        <w:t xml:space="preserve">42 + 15       45 + 38     </w:t>
      </w:r>
    </w:p>
    <w:p w:rsidR="00B72E7F" w:rsidRPr="00B72E7F" w:rsidRDefault="00B72E7F" w:rsidP="00B72E7F">
      <w:pPr>
        <w:jc w:val="both"/>
        <w:rPr>
          <w:rFonts w:cs="Times New Roman"/>
        </w:rPr>
      </w:pPr>
      <w:r w:rsidRPr="00B72E7F">
        <w:rPr>
          <w:rFonts w:cs="Times New Roman"/>
        </w:rPr>
        <w:t xml:space="preserve">      39 - 27        84 – 57</w:t>
      </w:r>
    </w:p>
    <w:p w:rsidR="00B72E7F" w:rsidRPr="00B72E7F" w:rsidRDefault="00B72E7F" w:rsidP="00B72E7F">
      <w:pPr>
        <w:widowControl/>
        <w:numPr>
          <w:ilvl w:val="0"/>
          <w:numId w:val="9"/>
        </w:numPr>
        <w:autoSpaceDE/>
        <w:autoSpaceDN/>
        <w:adjustRightInd/>
        <w:jc w:val="both"/>
        <w:rPr>
          <w:rFonts w:cs="Times New Roman"/>
          <w:b/>
        </w:rPr>
      </w:pPr>
      <w:proofErr w:type="spellStart"/>
      <w:r w:rsidRPr="00B72E7F">
        <w:rPr>
          <w:rFonts w:cs="Times New Roman"/>
          <w:b/>
        </w:rPr>
        <w:t>Вычисли</w:t>
      </w:r>
      <w:proofErr w:type="spellEnd"/>
      <w:r w:rsidRPr="00B72E7F">
        <w:rPr>
          <w:rFonts w:cs="Times New Roman"/>
          <w:b/>
        </w:rPr>
        <w:t>.</w:t>
      </w:r>
    </w:p>
    <w:p w:rsidR="00B72E7F" w:rsidRPr="00B72E7F" w:rsidRDefault="00B72E7F" w:rsidP="00B72E7F">
      <w:pPr>
        <w:jc w:val="both"/>
        <w:rPr>
          <w:rFonts w:cs="Times New Roman"/>
        </w:rPr>
      </w:pPr>
      <w:r w:rsidRPr="00B72E7F">
        <w:rPr>
          <w:rFonts w:cs="Times New Roman"/>
        </w:rPr>
        <w:t xml:space="preserve">      70 - (23 + 7)                                                                                          </w:t>
      </w:r>
    </w:p>
    <w:p w:rsidR="00B72E7F" w:rsidRPr="00B72E7F" w:rsidRDefault="00B72E7F" w:rsidP="00B72E7F">
      <w:pPr>
        <w:jc w:val="both"/>
        <w:rPr>
          <w:rFonts w:cs="Times New Roman"/>
        </w:rPr>
      </w:pPr>
      <w:r w:rsidRPr="00B72E7F">
        <w:rPr>
          <w:rFonts w:cs="Times New Roman"/>
        </w:rPr>
        <w:t xml:space="preserve">      (15 - 8) + 6              </w:t>
      </w:r>
    </w:p>
    <w:p w:rsidR="00B72E7F" w:rsidRPr="00B72E7F" w:rsidRDefault="00B72E7F" w:rsidP="00B72E7F">
      <w:pPr>
        <w:widowControl/>
        <w:numPr>
          <w:ilvl w:val="0"/>
          <w:numId w:val="9"/>
        </w:numPr>
        <w:autoSpaceDE/>
        <w:autoSpaceDN/>
        <w:adjustRightInd/>
        <w:jc w:val="both"/>
        <w:rPr>
          <w:rFonts w:cs="Times New Roman"/>
          <w:b/>
        </w:rPr>
      </w:pPr>
      <w:proofErr w:type="spellStart"/>
      <w:r w:rsidRPr="00B72E7F">
        <w:rPr>
          <w:rFonts w:cs="Times New Roman"/>
          <w:b/>
        </w:rPr>
        <w:t>Реши</w:t>
      </w:r>
      <w:proofErr w:type="spellEnd"/>
      <w:r w:rsidR="00D05DFE">
        <w:rPr>
          <w:rFonts w:cs="Times New Roman"/>
          <w:b/>
          <w:lang w:val="ru-RU"/>
        </w:rPr>
        <w:t xml:space="preserve"> </w:t>
      </w:r>
      <w:proofErr w:type="spellStart"/>
      <w:r w:rsidRPr="00B72E7F">
        <w:rPr>
          <w:rFonts w:cs="Times New Roman"/>
          <w:b/>
        </w:rPr>
        <w:t>уравнения</w:t>
      </w:r>
      <w:proofErr w:type="spellEnd"/>
      <w:r w:rsidRPr="00B72E7F">
        <w:rPr>
          <w:rFonts w:cs="Times New Roman"/>
          <w:b/>
        </w:rPr>
        <w:t>.</w:t>
      </w:r>
    </w:p>
    <w:p w:rsidR="00B72E7F" w:rsidRPr="00B72E7F" w:rsidRDefault="00B72E7F" w:rsidP="00B72E7F">
      <w:pPr>
        <w:jc w:val="both"/>
        <w:rPr>
          <w:rFonts w:cs="Times New Roman"/>
        </w:rPr>
      </w:pPr>
      <w:r w:rsidRPr="00B72E7F">
        <w:rPr>
          <w:rFonts w:cs="Times New Roman"/>
        </w:rPr>
        <w:t xml:space="preserve">      8 + х = 16            х – 7 = 8</w:t>
      </w:r>
    </w:p>
    <w:p w:rsidR="00B72E7F" w:rsidRPr="00B72E7F" w:rsidRDefault="00B72E7F" w:rsidP="00B72E7F">
      <w:pPr>
        <w:widowControl/>
        <w:numPr>
          <w:ilvl w:val="0"/>
          <w:numId w:val="9"/>
        </w:numPr>
        <w:autoSpaceDE/>
        <w:autoSpaceDN/>
        <w:adjustRightInd/>
        <w:jc w:val="both"/>
        <w:rPr>
          <w:rFonts w:cs="Times New Roman"/>
          <w:lang w:val="ru-RU"/>
        </w:rPr>
      </w:pPr>
      <w:r w:rsidRPr="00B72E7F">
        <w:rPr>
          <w:rFonts w:cs="Times New Roman"/>
          <w:b/>
          <w:lang w:val="ru-RU"/>
        </w:rPr>
        <w:t>Начерти</w:t>
      </w:r>
      <w:r w:rsidRPr="00B72E7F">
        <w:rPr>
          <w:rFonts w:cs="Times New Roman"/>
          <w:lang w:val="ru-RU"/>
        </w:rPr>
        <w:t xml:space="preserve"> два отрезка. Длина одного отрезка 6 см, а другой на 3 см короче.</w:t>
      </w:r>
    </w:p>
    <w:p w:rsidR="00B72E7F" w:rsidRPr="00B72E7F" w:rsidRDefault="00B72E7F" w:rsidP="00B72E7F">
      <w:pPr>
        <w:widowControl/>
        <w:numPr>
          <w:ilvl w:val="0"/>
          <w:numId w:val="9"/>
        </w:numPr>
        <w:autoSpaceDE/>
        <w:autoSpaceDN/>
        <w:adjustRightInd/>
        <w:jc w:val="both"/>
        <w:rPr>
          <w:rFonts w:cs="Times New Roman"/>
          <w:lang w:val="ru-RU"/>
        </w:rPr>
      </w:pPr>
      <w:r w:rsidRPr="00B72E7F">
        <w:rPr>
          <w:rFonts w:cs="Times New Roman"/>
          <w:b/>
          <w:lang w:val="ru-RU"/>
        </w:rPr>
        <w:t>Сравни,</w:t>
      </w:r>
      <w:r w:rsidRPr="00B72E7F">
        <w:rPr>
          <w:rFonts w:cs="Times New Roman"/>
          <w:lang w:val="ru-RU"/>
        </w:rPr>
        <w:t xml:space="preserve"> вставь вместо окошек знаки «&lt;», «&gt;» или «=».</w:t>
      </w:r>
    </w:p>
    <w:p w:rsidR="00B72E7F" w:rsidRPr="00B72E7F" w:rsidRDefault="00B72E7F" w:rsidP="00B72E7F">
      <w:pPr>
        <w:jc w:val="both"/>
        <w:rPr>
          <w:rFonts w:cs="Times New Roman"/>
          <w:lang w:val="ru-RU"/>
        </w:rPr>
      </w:pPr>
      <w:r w:rsidRPr="00B72E7F">
        <w:rPr>
          <w:rFonts w:cs="Times New Roman"/>
          <w:lang w:val="ru-RU"/>
        </w:rPr>
        <w:t xml:space="preserve">      5дм 2см   *  25см     </w:t>
      </w:r>
    </w:p>
    <w:p w:rsidR="00B72E7F" w:rsidRPr="00B72E7F" w:rsidRDefault="00B72E7F" w:rsidP="00B72E7F">
      <w:pPr>
        <w:jc w:val="both"/>
        <w:rPr>
          <w:rFonts w:cs="Times New Roman"/>
          <w:lang w:val="ru-RU"/>
        </w:rPr>
      </w:pPr>
      <w:r w:rsidRPr="00B72E7F">
        <w:rPr>
          <w:rFonts w:cs="Times New Roman"/>
          <w:lang w:val="ru-RU"/>
        </w:rPr>
        <w:t xml:space="preserve">      70дм ⁮    *  7м      </w:t>
      </w:r>
    </w:p>
    <w:p w:rsidR="00B72E7F" w:rsidRPr="00B72E7F" w:rsidRDefault="00B72E7F" w:rsidP="00B72E7F">
      <w:pPr>
        <w:jc w:val="both"/>
        <w:rPr>
          <w:rFonts w:cs="Times New Roman"/>
          <w:lang w:val="ru-RU"/>
        </w:rPr>
      </w:pPr>
      <w:r w:rsidRPr="00B72E7F">
        <w:rPr>
          <w:rFonts w:cs="Times New Roman"/>
          <w:lang w:val="ru-RU"/>
        </w:rPr>
        <w:t xml:space="preserve">      44см ⁮    *  5дм </w:t>
      </w:r>
    </w:p>
    <w:p w:rsidR="00B72E7F" w:rsidRDefault="00B72E7F" w:rsidP="009A2D32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9A2D32" w:rsidRDefault="009A2D32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9A2D32" w:rsidRDefault="009A2D32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9A2D32" w:rsidRDefault="009A2D32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9A2D32" w:rsidRDefault="009A2D32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9A2D32" w:rsidRDefault="009A2D32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9A2D32" w:rsidRDefault="009A2D32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9A2D32" w:rsidRDefault="009A2D32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9A2D32" w:rsidRDefault="009A2D32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9A2D32" w:rsidRDefault="009A2D32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9A2D32" w:rsidRDefault="009A2D32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9A2D32" w:rsidRDefault="009A2D32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9A2D32" w:rsidRDefault="009A2D32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9A2D32" w:rsidRDefault="009A2D32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9A2D32" w:rsidRDefault="009A2D32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  <w:r>
        <w:rPr>
          <w:rFonts w:eastAsia="Times New Roman" w:cs="Times New Roman"/>
          <w:b/>
          <w:color w:val="000000"/>
          <w:lang w:val="ru-RU"/>
        </w:rPr>
        <w:lastRenderedPageBreak/>
        <w:t>Второй вариант работы</w:t>
      </w: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C076ED" w:rsidRPr="00E53F47" w:rsidRDefault="00E349C7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226644"/>
          <w:lang w:val="ru-RU"/>
        </w:rPr>
      </w:pPr>
      <w:r>
        <w:rPr>
          <w:rFonts w:eastAsia="Times New Roman" w:cs="Times New Roman"/>
          <w:b/>
          <w:color w:val="000000"/>
          <w:lang w:val="ru-RU"/>
        </w:rPr>
        <w:t>К</w:t>
      </w:r>
      <w:r w:rsidR="00C076ED" w:rsidRPr="00E349C7">
        <w:rPr>
          <w:rFonts w:eastAsia="Times New Roman" w:cs="Times New Roman"/>
          <w:b/>
          <w:color w:val="000000"/>
          <w:lang w:val="ru-RU"/>
        </w:rPr>
        <w:t>онтрольная работа №1</w:t>
      </w:r>
      <w:r w:rsidR="00E53F47" w:rsidRPr="00E53F47">
        <w:rPr>
          <w:b/>
          <w:bCs/>
          <w:lang w:val="ru-RU"/>
        </w:rPr>
        <w:t xml:space="preserve"> по </w:t>
      </w:r>
      <w:r w:rsidR="00E53F47" w:rsidRPr="00E53F47">
        <w:rPr>
          <w:b/>
          <w:lang w:val="ru-RU"/>
        </w:rPr>
        <w:t>теме «Сложение и вычитание».</w:t>
      </w:r>
    </w:p>
    <w:p w:rsidR="00C076ED" w:rsidRPr="00E349C7" w:rsidRDefault="00C076ED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226644"/>
          <w:lang w:val="ru-RU"/>
        </w:rPr>
      </w:pPr>
      <w:r w:rsidRPr="00E349C7">
        <w:rPr>
          <w:rFonts w:eastAsia="Times New Roman" w:cs="Times New Roman"/>
          <w:b/>
          <w:color w:val="000000"/>
          <w:lang w:val="ru-RU"/>
        </w:rPr>
        <w:t>Вариант 1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1.       Решите задачу: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Под одной яблоней было 14 яблок, под другой – 23 яблока. Ёжик утащил 12 яблок. Сколько яблок осталось?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2.       Решите примеры, записывая их столбиком: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93-12=                               80-24=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48+11=                              16+84=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62-37=                               34+17=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3.       Решите уравнения: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65-Х=58                            25+Х=39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4.       Сравните: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4см 2мм … 40мм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3дм 6см…4дм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1ч … 60 мин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5.       Начертите прямоугольник, у которого длина 5 см, а ширина на 2 см короче, чем длина.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6.       * Задача на смекалку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 xml:space="preserve">В болоте жила лягушка Квакушка и ее мама </w:t>
      </w:r>
      <w:proofErr w:type="spellStart"/>
      <w:r w:rsidRPr="00C076ED">
        <w:rPr>
          <w:rFonts w:eastAsia="Times New Roman" w:cs="Times New Roman"/>
          <w:color w:val="000000"/>
          <w:lang w:val="ru-RU"/>
        </w:rPr>
        <w:t>Кваквакушка</w:t>
      </w:r>
      <w:proofErr w:type="spellEnd"/>
      <w:r w:rsidRPr="00C076ED">
        <w:rPr>
          <w:rFonts w:eastAsia="Times New Roman" w:cs="Times New Roman"/>
          <w:color w:val="000000"/>
          <w:lang w:val="ru-RU"/>
        </w:rPr>
        <w:t xml:space="preserve">. На обед </w:t>
      </w:r>
      <w:proofErr w:type="spellStart"/>
      <w:r w:rsidRPr="00C076ED">
        <w:rPr>
          <w:rFonts w:eastAsia="Times New Roman" w:cs="Times New Roman"/>
          <w:color w:val="000000"/>
          <w:lang w:val="ru-RU"/>
        </w:rPr>
        <w:t>Кваквакушка</w:t>
      </w:r>
      <w:proofErr w:type="spellEnd"/>
      <w:r w:rsidRPr="00C076ED">
        <w:rPr>
          <w:rFonts w:eastAsia="Times New Roman" w:cs="Times New Roman"/>
          <w:color w:val="000000"/>
          <w:lang w:val="ru-RU"/>
        </w:rPr>
        <w:t xml:space="preserve"> съедала 16 комаров, а Квакушка на 7 меньше, на ужин 15 комаров, а Квакушка на 5 меньше. Сколько комаров нужно лягушкам в день, если они не завтракают?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E349C7" w:rsidRDefault="00C076ED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226644"/>
          <w:lang w:val="ru-RU"/>
        </w:rPr>
      </w:pPr>
      <w:r w:rsidRPr="00E349C7">
        <w:rPr>
          <w:rFonts w:eastAsia="Times New Roman" w:cs="Times New Roman"/>
          <w:b/>
          <w:color w:val="000000"/>
          <w:lang w:val="ru-RU"/>
        </w:rPr>
        <w:t>Вариант 2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1.       Решите задачу: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В магазин в первый день прислали 45 курток, а во второй 35 курток. Продали 29 курток. Сколько курток осталось продать?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2.       Решите примеры, записывая их столбиком: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52-11=                               70-18=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48+31=                              37+63=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94-69=                               66+38=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3.       Решите уравнения: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Х-14=50                            Х+17=29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4.       Сравните: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firstLine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5см 1мм…50мм             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2м 8дм…3м                    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1ч … 70 мин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5.       Начертите прямоугольник, у которого ширина 2 см, а длина на 4 см больше.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6.       * Задача на смекалку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Мышка-норушка и 2 лягушки – квакушки весят столько же, сколько 2 мышки-норушки и одна лягушка квакушка. Кто тяжелее: мышка или лягушка?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E53F47" w:rsidRDefault="00C076ED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226644"/>
          <w:lang w:val="ru-RU"/>
        </w:rPr>
      </w:pPr>
      <w:r w:rsidRPr="00E349C7">
        <w:rPr>
          <w:rFonts w:eastAsia="Times New Roman" w:cs="Times New Roman"/>
          <w:b/>
          <w:color w:val="000000"/>
          <w:lang w:val="ru-RU"/>
        </w:rPr>
        <w:lastRenderedPageBreak/>
        <w:t>Контрольная работа №2</w:t>
      </w:r>
      <w:r w:rsidR="00E53F47">
        <w:rPr>
          <w:rFonts w:eastAsia="Times New Roman" w:cs="Times New Roman"/>
          <w:b/>
          <w:color w:val="000000"/>
          <w:lang w:val="ru-RU"/>
        </w:rPr>
        <w:t xml:space="preserve">  по теме </w:t>
      </w:r>
      <w:r w:rsidR="00E53F47" w:rsidRPr="00E53F47">
        <w:rPr>
          <w:b/>
          <w:lang w:val="ru-RU"/>
        </w:rPr>
        <w:t>«Умножение и деление на 2 и 3»</w:t>
      </w:r>
    </w:p>
    <w:p w:rsidR="00C076ED" w:rsidRPr="00E349C7" w:rsidRDefault="00C076ED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226644"/>
          <w:lang w:val="ru-RU"/>
        </w:rPr>
      </w:pPr>
      <w:r w:rsidRPr="00E349C7">
        <w:rPr>
          <w:rFonts w:eastAsia="Times New Roman" w:cs="Times New Roman"/>
          <w:b/>
          <w:color w:val="000000"/>
          <w:lang w:val="ru-RU"/>
        </w:rPr>
        <w:t>Вариант 1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1.       Решите задачу: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Девочка прочитала в первый день 16 страниц, а во второй – 14. После этого ей осталось прочитать 18 страниц. Сколько всего страниц в этой книге?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2.       Решите задачу: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Карандаш стоит 3 рубля. Сколько стоят 9 таких карандашей?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3.       Решите примеры: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(17-8) х 2=                                    82-66=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(21-6) : 3=                                     49+26=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18 : 6 х 3=                                     28+11=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8 х 3 – 5=                                      94-50=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4.       Сравните: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38+12 … 12+39                           7+7+7+7 … 7+7+7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5.       Найдите периметр прямоугольника со сторонами 4 см и 2 см..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6.       * Задача на смекалку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Заполните пустые клетки так, чтобы сумма цифр по горизонтали и по вертикали, и по диагонали была равна 33.</w:t>
      </w:r>
    </w:p>
    <w:tbl>
      <w:tblPr>
        <w:tblW w:w="0" w:type="auto"/>
        <w:tblInd w:w="334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540"/>
        <w:gridCol w:w="540"/>
      </w:tblGrid>
      <w:tr w:rsidR="00C076ED" w:rsidRPr="00C076ED" w:rsidTr="00C076ED"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 </w:t>
            </w:r>
          </w:p>
        </w:tc>
      </w:tr>
      <w:tr w:rsidR="00C076ED" w:rsidRPr="00C076ED" w:rsidTr="00C076E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 </w:t>
            </w:r>
          </w:p>
        </w:tc>
      </w:tr>
      <w:tr w:rsidR="00C076ED" w:rsidRPr="00C076ED" w:rsidTr="00C076E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14</w:t>
            </w:r>
          </w:p>
        </w:tc>
      </w:tr>
    </w:tbl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E349C7" w:rsidRDefault="00C076ED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226644"/>
          <w:lang w:val="ru-RU"/>
        </w:rPr>
      </w:pPr>
      <w:r w:rsidRPr="00E349C7">
        <w:rPr>
          <w:rFonts w:eastAsia="Times New Roman" w:cs="Times New Roman"/>
          <w:b/>
          <w:color w:val="000000"/>
          <w:lang w:val="ru-RU"/>
        </w:rPr>
        <w:t>Вариант 2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1.       Решите задачу: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В первый день школьники окопали 18 деревьев, во второй – 12 деревьев. После этого им осталось окопать 14 деревьев. Сколько деревьев было нужно окопать школьникам?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2.       Решите задачу: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В пакете 7 кг картофеля. Сколько килограммов картофеля в 3 таких пакетах?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3.       Решите примеры: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(24-6) : 2=                                     87-38=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(15-8) х 3=                                    26+18=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12 : 6 х 9=                                                73+17=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3 х 7 – 12=                                    93-40=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4.       Сравните: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46+14 … 46+15                           5+5+5 … 5+5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5.       Найдите периметр прямоугольника со сторонами   3 см и 5 см.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6.       * Задача на смекалку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Заполните пустые клетки так, чтобы сумма цифр по горизонтали и по вертикали, и по диагонали была равна 33.</w:t>
      </w:r>
    </w:p>
    <w:tbl>
      <w:tblPr>
        <w:tblW w:w="0" w:type="auto"/>
        <w:tblInd w:w="334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540"/>
        <w:gridCol w:w="540"/>
      </w:tblGrid>
      <w:tr w:rsidR="00C076ED" w:rsidRPr="004A3DE5" w:rsidTr="00C076ED"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 </w:t>
            </w:r>
          </w:p>
        </w:tc>
      </w:tr>
      <w:tr w:rsidR="00C076ED" w:rsidRPr="00C076ED" w:rsidTr="00C076E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13</w:t>
            </w:r>
          </w:p>
        </w:tc>
      </w:tr>
      <w:tr w:rsidR="00C076ED" w:rsidRPr="00C076ED" w:rsidTr="00C076ED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6ED" w:rsidRPr="00C076ED" w:rsidRDefault="00C076ED" w:rsidP="00C076ED">
            <w:pPr>
              <w:widowControl/>
              <w:autoSpaceDE/>
              <w:autoSpaceDN/>
              <w:adjustRightInd/>
              <w:rPr>
                <w:rFonts w:eastAsia="Times New Roman" w:cs="Times New Roman"/>
                <w:lang w:val="ru-RU"/>
              </w:rPr>
            </w:pPr>
            <w:r w:rsidRPr="00C076ED">
              <w:rPr>
                <w:rFonts w:eastAsia="Times New Roman" w:cs="Times New Roman"/>
                <w:color w:val="000000"/>
                <w:lang w:val="ru-RU"/>
              </w:rPr>
              <w:t>12</w:t>
            </w:r>
          </w:p>
        </w:tc>
      </w:tr>
    </w:tbl>
    <w:p w:rsidR="00C076ED" w:rsidRDefault="00C076ED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color w:val="000000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Pr="00B72E7F" w:rsidRDefault="00B72E7F" w:rsidP="00B72E7F">
      <w:pPr>
        <w:jc w:val="center"/>
        <w:rPr>
          <w:b/>
          <w:lang w:val="ru-RU"/>
        </w:rPr>
      </w:pPr>
      <w:r w:rsidRPr="00B72E7F">
        <w:rPr>
          <w:b/>
          <w:lang w:val="ru-RU"/>
        </w:rPr>
        <w:lastRenderedPageBreak/>
        <w:t>Контрольная работа №3 по теме «Табличное умнож</w:t>
      </w:r>
      <w:r>
        <w:rPr>
          <w:b/>
          <w:lang w:val="ru-RU"/>
        </w:rPr>
        <w:t>ение и деление с числами 4,5,6,</w:t>
      </w:r>
      <w:r w:rsidRPr="00B72E7F">
        <w:rPr>
          <w:b/>
          <w:lang w:val="ru-RU"/>
        </w:rPr>
        <w:t>7»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B72E7F" w:rsidRPr="00B72E7F" w:rsidRDefault="00B72E7F" w:rsidP="00B72E7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E7F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B72E7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b/>
          <w:sz w:val="24"/>
          <w:szCs w:val="24"/>
        </w:rPr>
        <w:t>1.</w:t>
      </w:r>
      <w:r w:rsidRPr="00B72E7F">
        <w:rPr>
          <w:rFonts w:ascii="Times New Roman" w:hAnsi="Times New Roman" w:cs="Times New Roman"/>
          <w:sz w:val="24"/>
          <w:szCs w:val="24"/>
        </w:rPr>
        <w:t>Реши задачу: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sz w:val="24"/>
          <w:szCs w:val="24"/>
        </w:rPr>
        <w:t>Цветочница посадила 9 гвоздик, а роз в 4 раза больше. Сколько всего цветов посадила цветочница?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b/>
          <w:sz w:val="24"/>
          <w:szCs w:val="24"/>
        </w:rPr>
        <w:t>2.</w:t>
      </w:r>
      <w:r w:rsidRPr="00B72E7F">
        <w:rPr>
          <w:rFonts w:ascii="Times New Roman" w:hAnsi="Times New Roman" w:cs="Times New Roman"/>
          <w:sz w:val="24"/>
          <w:szCs w:val="24"/>
        </w:rPr>
        <w:t xml:space="preserve"> Реши задачу: 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sz w:val="24"/>
          <w:szCs w:val="24"/>
        </w:rPr>
        <w:t>В бассейн пришли 6 взрослых человек и 24 ребёнка. Во сколько раз детей было больше, чем взрослых?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b/>
          <w:sz w:val="24"/>
          <w:szCs w:val="24"/>
        </w:rPr>
        <w:t>3.</w:t>
      </w:r>
      <w:r w:rsidRPr="00B72E7F">
        <w:rPr>
          <w:rFonts w:ascii="Times New Roman" w:hAnsi="Times New Roman" w:cs="Times New Roman"/>
          <w:sz w:val="24"/>
          <w:szCs w:val="24"/>
        </w:rPr>
        <w:t xml:space="preserve"> Реши примеры: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sz w:val="24"/>
          <w:szCs w:val="24"/>
        </w:rPr>
        <w:t>54: 6∙ 4=                             45: 5 ∙ 3=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sz w:val="24"/>
          <w:szCs w:val="24"/>
        </w:rPr>
        <w:t>24: 4 ∙ 5=                            18: 2 ∙  4=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sz w:val="24"/>
          <w:szCs w:val="24"/>
        </w:rPr>
        <w:t>27: 3 ∙ 5=                            15: 3 ∙ 7=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b/>
          <w:sz w:val="24"/>
          <w:szCs w:val="24"/>
        </w:rPr>
        <w:t>4.</w:t>
      </w:r>
      <w:r w:rsidRPr="00B72E7F">
        <w:rPr>
          <w:rFonts w:ascii="Times New Roman" w:hAnsi="Times New Roman" w:cs="Times New Roman"/>
          <w:sz w:val="24"/>
          <w:szCs w:val="24"/>
        </w:rPr>
        <w:t xml:space="preserve"> Обозначь порядок действий и реши: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sz w:val="24"/>
          <w:szCs w:val="24"/>
        </w:rPr>
        <w:t xml:space="preserve"> 90 – 6 ∙ 6 + 29=               5 ∙ (62-53)=                    (40-39) ∙ (6 ∙ 9)=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b/>
          <w:sz w:val="24"/>
          <w:szCs w:val="24"/>
        </w:rPr>
        <w:t>5.</w:t>
      </w:r>
      <w:r w:rsidRPr="00B72E7F">
        <w:rPr>
          <w:rFonts w:ascii="Times New Roman" w:hAnsi="Times New Roman" w:cs="Times New Roman"/>
          <w:sz w:val="24"/>
          <w:szCs w:val="24"/>
        </w:rPr>
        <w:t xml:space="preserve"> Начерти квадрат со стороной </w:t>
      </w:r>
      <w:smartTag w:uri="urn:schemas-microsoft-com:office:smarttags" w:element="metricconverter">
        <w:smartTagPr>
          <w:attr w:name="ProductID" w:val="4 см"/>
        </w:smartTagPr>
        <w:r w:rsidRPr="00B72E7F">
          <w:rPr>
            <w:rFonts w:ascii="Times New Roman" w:hAnsi="Times New Roman" w:cs="Times New Roman"/>
            <w:sz w:val="24"/>
            <w:szCs w:val="24"/>
          </w:rPr>
          <w:t>4 см</w:t>
        </w:r>
      </w:smartTag>
      <w:r w:rsidRPr="00B72E7F">
        <w:rPr>
          <w:rFonts w:ascii="Times New Roman" w:hAnsi="Times New Roman" w:cs="Times New Roman"/>
          <w:sz w:val="24"/>
          <w:szCs w:val="24"/>
        </w:rPr>
        <w:t>. Найди его периметр.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B72E7F" w:rsidRPr="00B72E7F" w:rsidRDefault="00B72E7F" w:rsidP="00B72E7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E7F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B72E7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b/>
          <w:sz w:val="24"/>
          <w:szCs w:val="24"/>
        </w:rPr>
        <w:t>1.</w:t>
      </w:r>
      <w:r w:rsidRPr="00B72E7F">
        <w:rPr>
          <w:rFonts w:ascii="Times New Roman" w:hAnsi="Times New Roman" w:cs="Times New Roman"/>
          <w:sz w:val="24"/>
          <w:szCs w:val="24"/>
        </w:rPr>
        <w:t>Реши задачу: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sz w:val="24"/>
          <w:szCs w:val="24"/>
        </w:rPr>
        <w:t>На пляже загорало 8 детей, а взрослых в 3 раза больше. Сколько всего человек загорало на пляже?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b/>
          <w:sz w:val="24"/>
          <w:szCs w:val="24"/>
        </w:rPr>
        <w:t>2.</w:t>
      </w:r>
      <w:r w:rsidRPr="00B72E7F">
        <w:rPr>
          <w:rFonts w:ascii="Times New Roman" w:hAnsi="Times New Roman" w:cs="Times New Roman"/>
          <w:sz w:val="24"/>
          <w:szCs w:val="24"/>
        </w:rPr>
        <w:t xml:space="preserve"> Реши задачу: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sz w:val="24"/>
          <w:szCs w:val="24"/>
        </w:rPr>
        <w:t xml:space="preserve">На грядке посадили 6 гвоздик и 36 роз. Во сколько раз гвоздик меньше, чем роз? 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b/>
          <w:sz w:val="24"/>
          <w:szCs w:val="24"/>
        </w:rPr>
        <w:t>3.</w:t>
      </w:r>
      <w:r w:rsidRPr="00B72E7F">
        <w:rPr>
          <w:rFonts w:ascii="Times New Roman" w:hAnsi="Times New Roman" w:cs="Times New Roman"/>
          <w:sz w:val="24"/>
          <w:szCs w:val="24"/>
        </w:rPr>
        <w:t xml:space="preserve"> Реши примеры: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sz w:val="24"/>
          <w:szCs w:val="24"/>
        </w:rPr>
        <w:t>48: 6∙ 4=                             25: 5 ∙ 3=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sz w:val="24"/>
          <w:szCs w:val="24"/>
        </w:rPr>
        <w:t>28</w:t>
      </w:r>
      <w:proofErr w:type="gramStart"/>
      <w:r w:rsidRPr="00B72E7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72E7F">
        <w:rPr>
          <w:rFonts w:ascii="Times New Roman" w:hAnsi="Times New Roman" w:cs="Times New Roman"/>
          <w:sz w:val="24"/>
          <w:szCs w:val="24"/>
        </w:rPr>
        <w:t xml:space="preserve"> 4 ∙ 5=                           16: 2 ∙  5=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sz w:val="24"/>
          <w:szCs w:val="24"/>
        </w:rPr>
        <w:t>21: 3 ∙ 4=                            18: 3 ∙ 7=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b/>
          <w:sz w:val="24"/>
          <w:szCs w:val="24"/>
        </w:rPr>
        <w:t>4</w:t>
      </w:r>
      <w:r w:rsidRPr="00B72E7F">
        <w:rPr>
          <w:rFonts w:ascii="Times New Roman" w:hAnsi="Times New Roman" w:cs="Times New Roman"/>
          <w:sz w:val="24"/>
          <w:szCs w:val="24"/>
        </w:rPr>
        <w:t>. Обозначь порядок действий и реши: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sz w:val="24"/>
          <w:szCs w:val="24"/>
        </w:rPr>
        <w:t xml:space="preserve"> 80 – 7 ∙ 6 +29=               4 ∙ (62-53)=                    (40-39) ∙ (5 ∙ 9)=</w:t>
      </w: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72E7F" w:rsidRPr="00B72E7F" w:rsidRDefault="00B72E7F" w:rsidP="00B72E7F">
      <w:pPr>
        <w:pStyle w:val="a9"/>
        <w:rPr>
          <w:rFonts w:ascii="Times New Roman" w:hAnsi="Times New Roman" w:cs="Times New Roman"/>
          <w:sz w:val="24"/>
          <w:szCs w:val="24"/>
        </w:rPr>
      </w:pPr>
      <w:r w:rsidRPr="00B72E7F">
        <w:rPr>
          <w:rFonts w:ascii="Times New Roman" w:hAnsi="Times New Roman" w:cs="Times New Roman"/>
          <w:b/>
          <w:sz w:val="24"/>
          <w:szCs w:val="24"/>
        </w:rPr>
        <w:t>5.</w:t>
      </w:r>
      <w:r w:rsidRPr="00B72E7F">
        <w:rPr>
          <w:rFonts w:ascii="Times New Roman" w:hAnsi="Times New Roman" w:cs="Times New Roman"/>
          <w:sz w:val="24"/>
          <w:szCs w:val="24"/>
        </w:rPr>
        <w:t xml:space="preserve"> Начерти прямоугольник со сторонами </w:t>
      </w:r>
      <w:smartTag w:uri="urn:schemas-microsoft-com:office:smarttags" w:element="metricconverter">
        <w:smartTagPr>
          <w:attr w:name="ProductID" w:val="5 см"/>
        </w:smartTagPr>
        <w:r w:rsidRPr="00B72E7F">
          <w:rPr>
            <w:rFonts w:ascii="Times New Roman" w:hAnsi="Times New Roman" w:cs="Times New Roman"/>
            <w:sz w:val="24"/>
            <w:szCs w:val="24"/>
          </w:rPr>
          <w:t>5 см</w:t>
        </w:r>
      </w:smartTag>
      <w:r w:rsidRPr="00B72E7F">
        <w:rPr>
          <w:rFonts w:ascii="Times New Roman" w:hAnsi="Times New Roman" w:cs="Times New Roman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2 см"/>
        </w:smartTagPr>
        <w:r w:rsidRPr="00B72E7F">
          <w:rPr>
            <w:rFonts w:ascii="Times New Roman" w:hAnsi="Times New Roman" w:cs="Times New Roman"/>
            <w:sz w:val="24"/>
            <w:szCs w:val="24"/>
          </w:rPr>
          <w:t>2 см</w:t>
        </w:r>
      </w:smartTag>
      <w:proofErr w:type="gramStart"/>
      <w:r w:rsidRPr="00B72E7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B72E7F">
        <w:rPr>
          <w:rFonts w:ascii="Times New Roman" w:hAnsi="Times New Roman" w:cs="Times New Roman"/>
          <w:sz w:val="24"/>
          <w:szCs w:val="24"/>
        </w:rPr>
        <w:t xml:space="preserve"> Найди его периметр.</w:t>
      </w:r>
    </w:p>
    <w:p w:rsidR="00B72E7F" w:rsidRPr="009A2D32" w:rsidRDefault="00B72E7F" w:rsidP="00B72E7F">
      <w:pPr>
        <w:rPr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B72E7F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b/>
          <w:color w:val="000000"/>
          <w:lang w:val="ru-RU"/>
        </w:rPr>
      </w:pPr>
    </w:p>
    <w:p w:rsidR="009A2D32" w:rsidRDefault="009A2D32" w:rsidP="00B72E7F">
      <w:pPr>
        <w:widowControl/>
        <w:shd w:val="clear" w:color="auto" w:fill="FFFFFF"/>
        <w:autoSpaceDE/>
        <w:autoSpaceDN/>
        <w:adjustRightInd/>
        <w:jc w:val="center"/>
        <w:rPr>
          <w:rFonts w:eastAsia="Times New Roman" w:cs="Times New Roman"/>
          <w:b/>
          <w:color w:val="000000"/>
          <w:lang w:val="ru-RU"/>
        </w:rPr>
      </w:pPr>
    </w:p>
    <w:p w:rsidR="009A2D32" w:rsidRDefault="009A2D32" w:rsidP="00B72E7F">
      <w:pPr>
        <w:widowControl/>
        <w:shd w:val="clear" w:color="auto" w:fill="FFFFFF"/>
        <w:autoSpaceDE/>
        <w:autoSpaceDN/>
        <w:adjustRightInd/>
        <w:jc w:val="center"/>
        <w:rPr>
          <w:rFonts w:eastAsia="Times New Roman" w:cs="Times New Roman"/>
          <w:b/>
          <w:color w:val="000000"/>
          <w:lang w:val="ru-RU"/>
        </w:rPr>
      </w:pPr>
    </w:p>
    <w:p w:rsidR="00B72E7F" w:rsidRDefault="00B72E7F" w:rsidP="00B72E7F">
      <w:pPr>
        <w:widowControl/>
        <w:shd w:val="clear" w:color="auto" w:fill="FFFFFF"/>
        <w:autoSpaceDE/>
        <w:autoSpaceDN/>
        <w:adjustRightInd/>
        <w:jc w:val="center"/>
        <w:rPr>
          <w:rFonts w:eastAsia="Times New Roman" w:cs="Times New Roman"/>
          <w:b/>
          <w:color w:val="000000"/>
          <w:lang w:val="ru-RU"/>
        </w:rPr>
      </w:pPr>
      <w:r>
        <w:rPr>
          <w:rFonts w:eastAsia="Times New Roman" w:cs="Times New Roman"/>
          <w:b/>
          <w:color w:val="000000"/>
          <w:lang w:val="ru-RU"/>
        </w:rPr>
        <w:t>Второй вариант работы</w:t>
      </w:r>
    </w:p>
    <w:p w:rsidR="00B72E7F" w:rsidRPr="00B72E7F" w:rsidRDefault="00B72E7F" w:rsidP="00B72E7F">
      <w:pPr>
        <w:widowControl/>
        <w:shd w:val="clear" w:color="auto" w:fill="FFFFFF"/>
        <w:autoSpaceDE/>
        <w:autoSpaceDN/>
        <w:adjustRightInd/>
        <w:jc w:val="center"/>
        <w:rPr>
          <w:rFonts w:eastAsia="Times New Roman" w:cs="Times New Roman"/>
          <w:b/>
          <w:color w:val="000000"/>
          <w:lang w:val="ru-RU"/>
        </w:rPr>
      </w:pPr>
    </w:p>
    <w:p w:rsidR="00C076ED" w:rsidRPr="00E53F47" w:rsidRDefault="00C076ED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226644"/>
          <w:lang w:val="ru-RU"/>
        </w:rPr>
      </w:pPr>
      <w:r w:rsidRPr="00E349C7">
        <w:rPr>
          <w:rFonts w:eastAsia="Times New Roman" w:cs="Times New Roman"/>
          <w:b/>
          <w:color w:val="000000"/>
          <w:lang w:val="ru-RU"/>
        </w:rPr>
        <w:t>Контрольная работа №3</w:t>
      </w:r>
      <w:r w:rsidR="00E53F47" w:rsidRPr="00E53F47">
        <w:rPr>
          <w:b/>
          <w:lang w:val="ru-RU"/>
        </w:rPr>
        <w:t xml:space="preserve"> по теме «Табличное умножение и деление с числами 4,5,6,7</w:t>
      </w:r>
      <w:r w:rsidR="00B72E7F">
        <w:rPr>
          <w:b/>
          <w:lang w:val="ru-RU"/>
        </w:rPr>
        <w:t>, 8</w:t>
      </w:r>
      <w:r w:rsidR="00E53F47" w:rsidRPr="00E53F47">
        <w:rPr>
          <w:b/>
          <w:lang w:val="ru-RU"/>
        </w:rPr>
        <w:t>»</w:t>
      </w:r>
    </w:p>
    <w:p w:rsidR="00C076ED" w:rsidRPr="00E349C7" w:rsidRDefault="00C076ED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226644"/>
          <w:lang w:val="ru-RU"/>
        </w:rPr>
      </w:pPr>
      <w:r w:rsidRPr="00E349C7">
        <w:rPr>
          <w:rFonts w:eastAsia="Times New Roman" w:cs="Times New Roman"/>
          <w:b/>
          <w:color w:val="000000"/>
          <w:lang w:val="ru-RU"/>
        </w:rPr>
        <w:t>Вариант 1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1.       Решите задачу: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В куске было 54 м ткани. Из этой ткани сшили 9 курток, расходуя по 3 метра на каждую. Сколько метров ткани осталось в куске?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2.       Решите примеры: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63 : 7 х4=              15 :3х 9=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24 : 4 х7=              54 : 9 х 8=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79 :7 х 5=              14 : 2 х 4=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3.       Обозначьте порядок действий и выполните вычисления: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90-6х6+29=                      5х (62-53)=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4.       Вставьте знак х или : так, чтобы записи были верными: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8 * 4 * 9 = 18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4 * 4 * 1 = 16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5.       Начертите квадрат со стороной   4 см . Найдите его периметр.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6.       * Задача на смекалку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Произведение двух чисел равно 81. Как изменится произведение, если один из множителей уменьшить в 3 раза?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E349C7" w:rsidRDefault="00C076ED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b/>
          <w:color w:val="226644"/>
          <w:lang w:val="ru-RU"/>
        </w:rPr>
      </w:pPr>
      <w:r w:rsidRPr="00E349C7">
        <w:rPr>
          <w:rFonts w:eastAsia="Times New Roman" w:cs="Times New Roman"/>
          <w:b/>
          <w:color w:val="000000"/>
          <w:lang w:val="ru-RU"/>
        </w:rPr>
        <w:t>Вариант 2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1.       Решите задачу: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Для изготовления папок ребята приготовили 50 листов бумаги. Они сделали 8 папок, расходуя на каждую по 4 листа бумаги. Сколько листов бумаги у ребят осталось?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2.       Решите примеры, записывая их столбиком: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21 : 3 х 8=                         45 : 5 х 6=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28 : 4 х 9=                         32 : 8 х 4=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54 : 6 х 7=                         27 : 3 х 5=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3.       Обозначьте порядок действий и выполните вычисления: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90 – 7 х 5 + 26=                6 х (54 – 47)=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4.       Вставьте знак х или : так, чтобы записи были верными: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6 * 3 * 9 = 18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3 * 3 * 1 = 9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5.       Начертите квадрат со стороной 3 см. Найдите его периметр.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 w:hanging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6.       * Задача на смекалку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Произведение двух чисел равно 64. как изменится произведение, если один из множителей уменьшить в 2 раза?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130842" w:rsidRPr="00D05DFE" w:rsidRDefault="00C076ED" w:rsidP="00D05DFE">
      <w:pPr>
        <w:widowControl/>
        <w:shd w:val="clear" w:color="auto" w:fill="FFFFFF"/>
        <w:autoSpaceDE/>
        <w:autoSpaceDN/>
        <w:adjustRightInd/>
        <w:ind w:left="-360"/>
        <w:jc w:val="center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5345D" w:rsidRDefault="00C076ED" w:rsidP="00C076ED">
      <w:pPr>
        <w:widowControl/>
        <w:shd w:val="clear" w:color="auto" w:fill="FFFFFF"/>
        <w:autoSpaceDE/>
        <w:autoSpaceDN/>
        <w:adjustRightInd/>
        <w:ind w:left="360"/>
        <w:jc w:val="center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b/>
          <w:bCs/>
          <w:color w:val="000000"/>
          <w:lang w:val="ru-RU"/>
        </w:rPr>
        <w:lastRenderedPageBreak/>
        <w:t xml:space="preserve">Контрольная работа № </w:t>
      </w:r>
      <w:r w:rsidR="00D05DFE">
        <w:rPr>
          <w:rFonts w:eastAsia="Times New Roman" w:cs="Times New Roman"/>
          <w:b/>
          <w:bCs/>
          <w:color w:val="000000"/>
          <w:lang w:val="ru-RU"/>
        </w:rPr>
        <w:t>4</w:t>
      </w:r>
      <w:r w:rsidR="00C5345D">
        <w:rPr>
          <w:b/>
          <w:shd w:val="clear" w:color="auto" w:fill="FFFFFF"/>
          <w:lang w:val="ru-RU"/>
        </w:rPr>
        <w:t xml:space="preserve"> по теме</w:t>
      </w:r>
      <w:r w:rsidR="00C5345D" w:rsidRPr="00C5345D">
        <w:rPr>
          <w:b/>
          <w:shd w:val="clear" w:color="auto" w:fill="FFFFFF"/>
          <w:lang w:val="ru-RU"/>
        </w:rPr>
        <w:t xml:space="preserve"> «Сложение и вычитание чисел от 1 до 1000»</w:t>
      </w:r>
    </w:p>
    <w:p w:rsidR="001E2A4B" w:rsidRPr="006825A0" w:rsidRDefault="00C076ED" w:rsidP="001E2A4B">
      <w:pPr>
        <w:pStyle w:val="a5"/>
        <w:shd w:val="clear" w:color="auto" w:fill="auto"/>
        <w:ind w:left="20" w:right="100" w:firstLine="360"/>
        <w:jc w:val="center"/>
        <w:rPr>
          <w:sz w:val="24"/>
          <w:szCs w:val="24"/>
        </w:rPr>
      </w:pPr>
      <w:r w:rsidRPr="00C076ED">
        <w:rPr>
          <w:rFonts w:eastAsia="Times New Roman"/>
          <w:color w:val="000000"/>
        </w:rPr>
        <w:t> </w:t>
      </w:r>
      <w:r w:rsidR="001E2A4B" w:rsidRPr="006825A0">
        <w:rPr>
          <w:rStyle w:val="a4"/>
          <w:sz w:val="24"/>
          <w:szCs w:val="24"/>
        </w:rPr>
        <w:t>Вариант 1</w:t>
      </w:r>
    </w:p>
    <w:p w:rsidR="001E2A4B" w:rsidRPr="006825A0" w:rsidRDefault="001E2A4B" w:rsidP="001E2A4B">
      <w:pPr>
        <w:pStyle w:val="a5"/>
        <w:shd w:val="clear" w:color="auto" w:fill="auto"/>
        <w:tabs>
          <w:tab w:val="left" w:pos="570"/>
        </w:tabs>
        <w:spacing w:line="238" w:lineRule="exact"/>
        <w:ind w:right="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1.</w:t>
      </w:r>
      <w:r w:rsidRPr="006825A0">
        <w:rPr>
          <w:sz w:val="24"/>
          <w:szCs w:val="24"/>
        </w:rPr>
        <w:t>Реши задачу.</w:t>
      </w:r>
    </w:p>
    <w:p w:rsidR="001E2A4B" w:rsidRDefault="001E2A4B" w:rsidP="001E2A4B">
      <w:pPr>
        <w:pStyle w:val="a5"/>
        <w:shd w:val="clear" w:color="auto" w:fill="auto"/>
        <w:ind w:left="20" w:right="100" w:firstLine="360"/>
        <w:rPr>
          <w:sz w:val="24"/>
          <w:szCs w:val="24"/>
        </w:rPr>
      </w:pPr>
      <w:r w:rsidRPr="006825A0">
        <w:rPr>
          <w:sz w:val="24"/>
          <w:szCs w:val="24"/>
        </w:rPr>
        <w:t>Рабочий за 8 ч изготавливает 64 детали. За какое время он изготовит 80 деталей, если за час будет изготавливать на 2 детали больше?</w:t>
      </w:r>
    </w:p>
    <w:p w:rsidR="001E2A4B" w:rsidRPr="006825A0" w:rsidRDefault="001E2A4B" w:rsidP="001E2A4B">
      <w:pPr>
        <w:pStyle w:val="a5"/>
        <w:shd w:val="clear" w:color="auto" w:fill="auto"/>
        <w:ind w:left="20" w:right="100" w:firstLine="360"/>
        <w:rPr>
          <w:sz w:val="24"/>
          <w:szCs w:val="24"/>
        </w:rPr>
      </w:pPr>
    </w:p>
    <w:p w:rsidR="001E2A4B" w:rsidRPr="006825A0" w:rsidRDefault="001E2A4B" w:rsidP="001E2A4B">
      <w:pPr>
        <w:pStyle w:val="a5"/>
        <w:shd w:val="clear" w:color="auto" w:fill="auto"/>
        <w:tabs>
          <w:tab w:val="left" w:pos="584"/>
        </w:tabs>
        <w:spacing w:line="238" w:lineRule="exact"/>
        <w:ind w:right="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6825A0">
        <w:rPr>
          <w:sz w:val="24"/>
          <w:szCs w:val="24"/>
        </w:rPr>
        <w:t>Вычисли в столбик.</w:t>
      </w:r>
    </w:p>
    <w:p w:rsidR="001E2A4B" w:rsidRPr="006825A0" w:rsidRDefault="001E2A4B" w:rsidP="001E2A4B">
      <w:pPr>
        <w:pStyle w:val="a5"/>
        <w:shd w:val="clear" w:color="auto" w:fill="auto"/>
        <w:tabs>
          <w:tab w:val="left" w:pos="2362"/>
          <w:tab w:val="left" w:pos="4342"/>
        </w:tabs>
        <w:ind w:left="20" w:right="7" w:firstLine="360"/>
        <w:rPr>
          <w:sz w:val="24"/>
          <w:szCs w:val="24"/>
        </w:rPr>
      </w:pPr>
      <w:r w:rsidRPr="006825A0">
        <w:rPr>
          <w:sz w:val="24"/>
          <w:szCs w:val="24"/>
        </w:rPr>
        <w:t>546 + 353</w:t>
      </w:r>
      <w:r w:rsidRPr="006825A0">
        <w:rPr>
          <w:sz w:val="24"/>
          <w:szCs w:val="24"/>
        </w:rPr>
        <w:tab/>
        <w:t>654+ 166</w:t>
      </w:r>
      <w:r w:rsidRPr="006825A0">
        <w:rPr>
          <w:sz w:val="24"/>
          <w:szCs w:val="24"/>
        </w:rPr>
        <w:tab/>
        <w:t>432 + 468</w:t>
      </w:r>
    </w:p>
    <w:p w:rsidR="001E2A4B" w:rsidRDefault="001E2A4B" w:rsidP="001E2A4B">
      <w:pPr>
        <w:pStyle w:val="a5"/>
        <w:numPr>
          <w:ilvl w:val="0"/>
          <w:numId w:val="5"/>
        </w:numPr>
        <w:shd w:val="clear" w:color="auto" w:fill="auto"/>
        <w:tabs>
          <w:tab w:val="left" w:pos="2362"/>
          <w:tab w:val="left" w:pos="4352"/>
        </w:tabs>
        <w:ind w:right="7"/>
        <w:rPr>
          <w:sz w:val="24"/>
          <w:szCs w:val="24"/>
        </w:rPr>
      </w:pPr>
      <w:r w:rsidRPr="006825A0">
        <w:rPr>
          <w:sz w:val="24"/>
          <w:szCs w:val="24"/>
        </w:rPr>
        <w:t>- 435</w:t>
      </w:r>
      <w:r w:rsidRPr="006825A0">
        <w:rPr>
          <w:sz w:val="24"/>
          <w:szCs w:val="24"/>
        </w:rPr>
        <w:tab/>
        <w:t>644 - 336</w:t>
      </w:r>
      <w:r w:rsidRPr="006825A0">
        <w:rPr>
          <w:sz w:val="24"/>
          <w:szCs w:val="24"/>
        </w:rPr>
        <w:tab/>
        <w:t xml:space="preserve">543 </w:t>
      </w:r>
      <w:r>
        <w:rPr>
          <w:sz w:val="24"/>
          <w:szCs w:val="24"/>
        </w:rPr>
        <w:t>–</w:t>
      </w:r>
      <w:r w:rsidRPr="006825A0">
        <w:rPr>
          <w:sz w:val="24"/>
          <w:szCs w:val="24"/>
        </w:rPr>
        <w:t xml:space="preserve"> 177</w:t>
      </w:r>
    </w:p>
    <w:p w:rsidR="001E2A4B" w:rsidRPr="006825A0" w:rsidRDefault="001E2A4B" w:rsidP="001E2A4B">
      <w:pPr>
        <w:pStyle w:val="a5"/>
        <w:shd w:val="clear" w:color="auto" w:fill="auto"/>
        <w:tabs>
          <w:tab w:val="left" w:pos="2362"/>
          <w:tab w:val="left" w:pos="4352"/>
        </w:tabs>
        <w:ind w:left="20" w:right="7" w:firstLine="360"/>
        <w:rPr>
          <w:sz w:val="24"/>
          <w:szCs w:val="24"/>
        </w:rPr>
      </w:pPr>
    </w:p>
    <w:p w:rsidR="001E2A4B" w:rsidRPr="006825A0" w:rsidRDefault="001E2A4B" w:rsidP="001E2A4B">
      <w:pPr>
        <w:pStyle w:val="a5"/>
        <w:shd w:val="clear" w:color="auto" w:fill="auto"/>
        <w:tabs>
          <w:tab w:val="left" w:pos="577"/>
        </w:tabs>
        <w:spacing w:line="238" w:lineRule="exact"/>
        <w:ind w:right="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6825A0">
        <w:rPr>
          <w:sz w:val="24"/>
          <w:szCs w:val="24"/>
        </w:rPr>
        <w:t>Запиши выражения и найди их значения.</w:t>
      </w:r>
    </w:p>
    <w:p w:rsidR="001E2A4B" w:rsidRPr="006825A0" w:rsidRDefault="001E2A4B" w:rsidP="001E2A4B">
      <w:pPr>
        <w:pStyle w:val="a5"/>
        <w:shd w:val="clear" w:color="auto" w:fill="auto"/>
        <w:tabs>
          <w:tab w:val="left" w:pos="596"/>
        </w:tabs>
        <w:ind w:left="20" w:right="7" w:firstLine="360"/>
        <w:rPr>
          <w:sz w:val="24"/>
          <w:szCs w:val="24"/>
        </w:rPr>
      </w:pPr>
      <w:r w:rsidRPr="006825A0">
        <w:rPr>
          <w:sz w:val="24"/>
          <w:szCs w:val="24"/>
        </w:rPr>
        <w:t>а)</w:t>
      </w:r>
      <w:r w:rsidRPr="006825A0">
        <w:rPr>
          <w:sz w:val="24"/>
          <w:szCs w:val="24"/>
        </w:rPr>
        <w:tab/>
        <w:t>Из разности чисел 436 и 267 вычесть частное чисел 99 и 3.</w:t>
      </w:r>
    </w:p>
    <w:p w:rsidR="001E2A4B" w:rsidRDefault="001E2A4B" w:rsidP="001E2A4B">
      <w:pPr>
        <w:pStyle w:val="a5"/>
        <w:shd w:val="clear" w:color="auto" w:fill="auto"/>
        <w:tabs>
          <w:tab w:val="left" w:pos="589"/>
        </w:tabs>
        <w:ind w:left="20" w:right="7" w:firstLine="360"/>
        <w:rPr>
          <w:sz w:val="24"/>
          <w:szCs w:val="24"/>
        </w:rPr>
      </w:pPr>
      <w:r w:rsidRPr="006825A0">
        <w:rPr>
          <w:sz w:val="24"/>
          <w:szCs w:val="24"/>
        </w:rPr>
        <w:t>б)</w:t>
      </w:r>
      <w:r w:rsidRPr="006825A0">
        <w:rPr>
          <w:sz w:val="24"/>
          <w:szCs w:val="24"/>
        </w:rPr>
        <w:tab/>
        <w:t>К сумме чисел 256 и 489 прибавить произведение чисел 23и 5.</w:t>
      </w:r>
    </w:p>
    <w:p w:rsidR="001E2A4B" w:rsidRPr="006825A0" w:rsidRDefault="001E2A4B" w:rsidP="001E2A4B">
      <w:pPr>
        <w:pStyle w:val="a5"/>
        <w:shd w:val="clear" w:color="auto" w:fill="auto"/>
        <w:tabs>
          <w:tab w:val="left" w:pos="589"/>
        </w:tabs>
        <w:ind w:left="20" w:right="7" w:firstLine="360"/>
        <w:rPr>
          <w:sz w:val="24"/>
          <w:szCs w:val="24"/>
        </w:rPr>
      </w:pPr>
    </w:p>
    <w:p w:rsidR="001E2A4B" w:rsidRPr="006825A0" w:rsidRDefault="002155DC" w:rsidP="002155DC">
      <w:pPr>
        <w:pStyle w:val="a5"/>
        <w:shd w:val="clear" w:color="auto" w:fill="auto"/>
        <w:tabs>
          <w:tab w:val="left" w:pos="584"/>
        </w:tabs>
        <w:spacing w:line="238" w:lineRule="exact"/>
        <w:ind w:right="7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1E2A4B" w:rsidRPr="006825A0">
        <w:rPr>
          <w:sz w:val="24"/>
          <w:szCs w:val="24"/>
        </w:rPr>
        <w:t>Реши уравнения.</w:t>
      </w:r>
    </w:p>
    <w:p w:rsidR="001E2A4B" w:rsidRPr="006825A0" w:rsidRDefault="001E2A4B" w:rsidP="001E2A4B">
      <w:pPr>
        <w:pStyle w:val="a5"/>
        <w:shd w:val="clear" w:color="auto" w:fill="auto"/>
        <w:tabs>
          <w:tab w:val="left" w:pos="2379"/>
          <w:tab w:val="left" w:pos="4362"/>
        </w:tabs>
        <w:ind w:left="20" w:right="7" w:firstLine="360"/>
        <w:rPr>
          <w:sz w:val="24"/>
          <w:szCs w:val="24"/>
        </w:rPr>
      </w:pPr>
      <w:r w:rsidRPr="006825A0">
        <w:rPr>
          <w:sz w:val="24"/>
          <w:szCs w:val="24"/>
        </w:rPr>
        <w:t>х — 320 = 480</w:t>
      </w:r>
      <w:r w:rsidRPr="006825A0">
        <w:rPr>
          <w:sz w:val="24"/>
          <w:szCs w:val="24"/>
        </w:rPr>
        <w:tab/>
        <w:t>260 + х = 480</w:t>
      </w:r>
      <w:r w:rsidRPr="006825A0">
        <w:rPr>
          <w:sz w:val="24"/>
          <w:szCs w:val="24"/>
        </w:rPr>
        <w:tab/>
        <w:t>450: х= 10</w:t>
      </w:r>
    </w:p>
    <w:p w:rsidR="001E2A4B" w:rsidRPr="006825A0" w:rsidRDefault="001E2A4B" w:rsidP="001E2A4B">
      <w:pPr>
        <w:pStyle w:val="a5"/>
        <w:shd w:val="clear" w:color="auto" w:fill="auto"/>
        <w:tabs>
          <w:tab w:val="left" w:pos="2379"/>
          <w:tab w:val="left" w:pos="4362"/>
        </w:tabs>
        <w:ind w:left="20" w:right="7" w:firstLine="360"/>
        <w:rPr>
          <w:sz w:val="24"/>
          <w:szCs w:val="24"/>
        </w:rPr>
      </w:pPr>
    </w:p>
    <w:p w:rsidR="001E2A4B" w:rsidRPr="006825A0" w:rsidRDefault="001E2A4B" w:rsidP="001E2A4B">
      <w:pPr>
        <w:pStyle w:val="a5"/>
        <w:shd w:val="clear" w:color="auto" w:fill="auto"/>
        <w:ind w:left="180" w:right="80"/>
        <w:rPr>
          <w:sz w:val="24"/>
          <w:szCs w:val="24"/>
        </w:rPr>
      </w:pPr>
      <w:r w:rsidRPr="006825A0">
        <w:rPr>
          <w:sz w:val="24"/>
          <w:szCs w:val="24"/>
        </w:rPr>
        <w:t xml:space="preserve">5*. Миша, Коля и Дима помогали собирать урожай - вишню, смородину и крыжовник. Каждый из них собирал что-то одно. Кто что собирал, если известно, что больше всего было собрано смородины, Миша не собирал крыжовник, а Миша и Коля вдвоем набрали ягод меньше, чем Дима? </w:t>
      </w:r>
      <w:r w:rsidRPr="006825A0">
        <w:rPr>
          <w:sz w:val="24"/>
          <w:szCs w:val="24"/>
        </w:rPr>
        <w:br/>
      </w:r>
    </w:p>
    <w:p w:rsidR="001E2A4B" w:rsidRDefault="001E2A4B" w:rsidP="001E2A4B">
      <w:pPr>
        <w:pStyle w:val="a5"/>
        <w:shd w:val="clear" w:color="auto" w:fill="auto"/>
        <w:ind w:left="180" w:right="80"/>
        <w:jc w:val="center"/>
        <w:rPr>
          <w:rStyle w:val="a4"/>
          <w:sz w:val="24"/>
          <w:szCs w:val="24"/>
        </w:rPr>
      </w:pPr>
    </w:p>
    <w:p w:rsidR="001E2A4B" w:rsidRPr="006825A0" w:rsidRDefault="001E2A4B" w:rsidP="001E2A4B">
      <w:pPr>
        <w:pStyle w:val="a5"/>
        <w:shd w:val="clear" w:color="auto" w:fill="auto"/>
        <w:ind w:left="180" w:right="80"/>
        <w:jc w:val="center"/>
        <w:rPr>
          <w:sz w:val="24"/>
          <w:szCs w:val="24"/>
        </w:rPr>
      </w:pPr>
      <w:r w:rsidRPr="006825A0">
        <w:rPr>
          <w:rStyle w:val="a4"/>
          <w:sz w:val="24"/>
          <w:szCs w:val="24"/>
        </w:rPr>
        <w:t>Вариант 2</w:t>
      </w:r>
    </w:p>
    <w:p w:rsidR="001E2A4B" w:rsidRPr="006825A0" w:rsidRDefault="001E2A4B" w:rsidP="001E2A4B">
      <w:pPr>
        <w:pStyle w:val="a5"/>
        <w:shd w:val="clear" w:color="auto" w:fill="auto"/>
        <w:tabs>
          <w:tab w:val="left" w:pos="365"/>
        </w:tabs>
        <w:ind w:left="180"/>
        <w:rPr>
          <w:sz w:val="24"/>
          <w:szCs w:val="24"/>
        </w:rPr>
      </w:pPr>
      <w:r w:rsidRPr="006825A0">
        <w:rPr>
          <w:sz w:val="24"/>
          <w:szCs w:val="24"/>
        </w:rPr>
        <w:t>1.Реши задачу.</w:t>
      </w:r>
    </w:p>
    <w:p w:rsidR="001E2A4B" w:rsidRDefault="001E2A4B" w:rsidP="001E2A4B">
      <w:pPr>
        <w:pStyle w:val="a5"/>
        <w:shd w:val="clear" w:color="auto" w:fill="auto"/>
        <w:ind w:left="180" w:right="80"/>
        <w:rPr>
          <w:sz w:val="24"/>
          <w:szCs w:val="24"/>
        </w:rPr>
      </w:pPr>
      <w:r w:rsidRPr="006825A0">
        <w:rPr>
          <w:sz w:val="24"/>
          <w:szCs w:val="24"/>
        </w:rPr>
        <w:t>В 5 мешков расфасовали 40 кг муки. Сколько потребуется мешков, если в каждый будет входить на 2 кг муки больше?</w:t>
      </w:r>
    </w:p>
    <w:p w:rsidR="001E2A4B" w:rsidRPr="006825A0" w:rsidRDefault="001E2A4B" w:rsidP="001E2A4B">
      <w:pPr>
        <w:pStyle w:val="a5"/>
        <w:shd w:val="clear" w:color="auto" w:fill="auto"/>
        <w:ind w:left="180" w:right="80"/>
        <w:rPr>
          <w:sz w:val="24"/>
          <w:szCs w:val="24"/>
        </w:rPr>
      </w:pPr>
    </w:p>
    <w:p w:rsidR="001E2A4B" w:rsidRPr="006825A0" w:rsidRDefault="001E2A4B" w:rsidP="001E2A4B">
      <w:pPr>
        <w:pStyle w:val="a5"/>
        <w:shd w:val="clear" w:color="auto" w:fill="auto"/>
        <w:tabs>
          <w:tab w:val="left" w:pos="382"/>
        </w:tabs>
        <w:ind w:left="180" w:right="2"/>
        <w:rPr>
          <w:sz w:val="24"/>
          <w:szCs w:val="24"/>
        </w:rPr>
      </w:pPr>
      <w:r w:rsidRPr="006825A0">
        <w:rPr>
          <w:sz w:val="24"/>
          <w:szCs w:val="24"/>
        </w:rPr>
        <w:t>2.Вычисли в столбик.</w:t>
      </w:r>
    </w:p>
    <w:p w:rsidR="001E2A4B" w:rsidRPr="006825A0" w:rsidRDefault="001E2A4B" w:rsidP="001E2A4B">
      <w:pPr>
        <w:pStyle w:val="a5"/>
        <w:shd w:val="clear" w:color="auto" w:fill="auto"/>
        <w:tabs>
          <w:tab w:val="left" w:pos="2160"/>
          <w:tab w:val="left" w:pos="4145"/>
        </w:tabs>
        <w:ind w:left="180" w:right="2"/>
        <w:rPr>
          <w:sz w:val="24"/>
          <w:szCs w:val="24"/>
        </w:rPr>
      </w:pPr>
      <w:r w:rsidRPr="006825A0">
        <w:rPr>
          <w:sz w:val="24"/>
          <w:szCs w:val="24"/>
        </w:rPr>
        <w:t>345 + 453</w:t>
      </w:r>
      <w:r w:rsidRPr="006825A0">
        <w:rPr>
          <w:sz w:val="24"/>
          <w:szCs w:val="24"/>
        </w:rPr>
        <w:tab/>
        <w:t>543 + 168</w:t>
      </w:r>
      <w:r w:rsidRPr="006825A0">
        <w:rPr>
          <w:sz w:val="24"/>
          <w:szCs w:val="24"/>
        </w:rPr>
        <w:tab/>
        <w:t>651 + 149</w:t>
      </w:r>
    </w:p>
    <w:p w:rsidR="001E2A4B" w:rsidRDefault="001E2A4B" w:rsidP="001E2A4B">
      <w:pPr>
        <w:pStyle w:val="31"/>
        <w:shd w:val="clear" w:color="auto" w:fill="auto"/>
        <w:tabs>
          <w:tab w:val="left" w:pos="2150"/>
          <w:tab w:val="left" w:pos="4128"/>
        </w:tabs>
        <w:ind w:left="180" w:right="2"/>
        <w:rPr>
          <w:rStyle w:val="31pt"/>
          <w:i w:val="0"/>
          <w:iCs w:val="0"/>
          <w:sz w:val="24"/>
          <w:szCs w:val="24"/>
        </w:rPr>
      </w:pPr>
      <w:bookmarkStart w:id="1" w:name="bookmark0"/>
      <w:r w:rsidRPr="001E2A4B">
        <w:rPr>
          <w:rStyle w:val="31pt"/>
          <w:i w:val="0"/>
          <w:iCs w:val="0"/>
          <w:sz w:val="24"/>
          <w:szCs w:val="24"/>
        </w:rPr>
        <w:t>456-134</w:t>
      </w:r>
      <w:r w:rsidRPr="001E2A4B">
        <w:rPr>
          <w:rStyle w:val="31pt"/>
          <w:i w:val="0"/>
          <w:iCs w:val="0"/>
          <w:sz w:val="24"/>
          <w:szCs w:val="24"/>
        </w:rPr>
        <w:tab/>
        <w:t>405-145</w:t>
      </w:r>
      <w:r w:rsidRPr="001E2A4B">
        <w:rPr>
          <w:rStyle w:val="31pt"/>
          <w:i w:val="0"/>
          <w:iCs w:val="0"/>
          <w:sz w:val="24"/>
          <w:szCs w:val="24"/>
        </w:rPr>
        <w:tab/>
        <w:t>452-174</w:t>
      </w:r>
      <w:bookmarkEnd w:id="1"/>
    </w:p>
    <w:p w:rsidR="001E2A4B" w:rsidRPr="001E2A4B" w:rsidRDefault="001E2A4B" w:rsidP="001E2A4B">
      <w:pPr>
        <w:pStyle w:val="31"/>
        <w:shd w:val="clear" w:color="auto" w:fill="auto"/>
        <w:tabs>
          <w:tab w:val="left" w:pos="2150"/>
          <w:tab w:val="left" w:pos="4128"/>
        </w:tabs>
        <w:ind w:left="180" w:right="2"/>
        <w:rPr>
          <w:b w:val="0"/>
          <w:sz w:val="24"/>
          <w:szCs w:val="24"/>
        </w:rPr>
      </w:pPr>
    </w:p>
    <w:p w:rsidR="001E2A4B" w:rsidRPr="006825A0" w:rsidRDefault="001E2A4B" w:rsidP="001E2A4B">
      <w:pPr>
        <w:pStyle w:val="a5"/>
        <w:shd w:val="clear" w:color="auto" w:fill="auto"/>
        <w:ind w:left="180" w:right="80"/>
        <w:rPr>
          <w:sz w:val="24"/>
          <w:szCs w:val="24"/>
        </w:rPr>
      </w:pPr>
      <w:r w:rsidRPr="006825A0">
        <w:rPr>
          <w:sz w:val="24"/>
          <w:szCs w:val="24"/>
        </w:rPr>
        <w:t>3</w:t>
      </w:r>
      <w:r w:rsidR="002155DC">
        <w:rPr>
          <w:sz w:val="24"/>
          <w:szCs w:val="24"/>
        </w:rPr>
        <w:t>.</w:t>
      </w:r>
      <w:r w:rsidRPr="006825A0">
        <w:rPr>
          <w:sz w:val="24"/>
          <w:szCs w:val="24"/>
        </w:rPr>
        <w:t xml:space="preserve"> Запиши выражения и найди их значения.</w:t>
      </w:r>
      <w:r w:rsidRPr="006825A0">
        <w:rPr>
          <w:sz w:val="24"/>
          <w:szCs w:val="24"/>
        </w:rPr>
        <w:br/>
        <w:t>а) Из суммы чисел 234 и 547 вычесть произведение чисел 23 и 4.</w:t>
      </w:r>
    </w:p>
    <w:p w:rsidR="001E2A4B" w:rsidRDefault="001E2A4B" w:rsidP="001E2A4B">
      <w:pPr>
        <w:pStyle w:val="a5"/>
        <w:shd w:val="clear" w:color="auto" w:fill="auto"/>
        <w:tabs>
          <w:tab w:val="left" w:pos="542"/>
        </w:tabs>
        <w:ind w:left="180" w:right="80"/>
        <w:rPr>
          <w:sz w:val="24"/>
          <w:szCs w:val="24"/>
        </w:rPr>
      </w:pPr>
      <w:r w:rsidRPr="006825A0">
        <w:rPr>
          <w:sz w:val="24"/>
          <w:szCs w:val="24"/>
        </w:rPr>
        <w:t>б) К разности чисел 345 и 188 прибавить частное чисел 75 и 25.</w:t>
      </w:r>
    </w:p>
    <w:p w:rsidR="001E2A4B" w:rsidRPr="006825A0" w:rsidRDefault="001E2A4B" w:rsidP="001E2A4B">
      <w:pPr>
        <w:pStyle w:val="a5"/>
        <w:shd w:val="clear" w:color="auto" w:fill="auto"/>
        <w:tabs>
          <w:tab w:val="left" w:pos="542"/>
        </w:tabs>
        <w:ind w:left="180" w:right="80"/>
        <w:rPr>
          <w:sz w:val="24"/>
          <w:szCs w:val="24"/>
        </w:rPr>
      </w:pPr>
      <w:r w:rsidRPr="006825A0">
        <w:rPr>
          <w:sz w:val="24"/>
          <w:szCs w:val="24"/>
        </w:rPr>
        <w:br/>
      </w:r>
      <w:r w:rsidRPr="006825A0">
        <w:rPr>
          <w:sz w:val="24"/>
          <w:szCs w:val="24"/>
          <w:lang w:eastAsia="en-US"/>
        </w:rPr>
        <w:t xml:space="preserve">4. Реши </w:t>
      </w:r>
      <w:r w:rsidRPr="006825A0">
        <w:rPr>
          <w:sz w:val="24"/>
          <w:szCs w:val="24"/>
        </w:rPr>
        <w:t>уравнения.</w:t>
      </w:r>
    </w:p>
    <w:p w:rsidR="001E2A4B" w:rsidRDefault="001E2A4B" w:rsidP="001E2A4B">
      <w:pPr>
        <w:pStyle w:val="40"/>
        <w:shd w:val="clear" w:color="auto" w:fill="auto"/>
        <w:tabs>
          <w:tab w:val="left" w:pos="2232"/>
          <w:tab w:val="left" w:pos="4255"/>
        </w:tabs>
        <w:ind w:left="180" w:right="2"/>
        <w:rPr>
          <w:sz w:val="24"/>
          <w:szCs w:val="24"/>
        </w:rPr>
      </w:pPr>
      <w:bookmarkStart w:id="2" w:name="bookmark1"/>
      <w:r w:rsidRPr="006825A0">
        <w:rPr>
          <w:sz w:val="24"/>
          <w:szCs w:val="24"/>
        </w:rPr>
        <w:t>х +140 =320</w:t>
      </w:r>
      <w:r w:rsidRPr="006825A0">
        <w:rPr>
          <w:sz w:val="24"/>
          <w:szCs w:val="24"/>
        </w:rPr>
        <w:tab/>
        <w:t>х — 440 = 370</w:t>
      </w:r>
      <w:r w:rsidRPr="006825A0">
        <w:rPr>
          <w:sz w:val="24"/>
          <w:szCs w:val="24"/>
        </w:rPr>
        <w:tab/>
        <w:t>10 • х = 750</w:t>
      </w:r>
      <w:bookmarkEnd w:id="2"/>
    </w:p>
    <w:p w:rsidR="001E2A4B" w:rsidRPr="006825A0" w:rsidRDefault="001E2A4B" w:rsidP="001E2A4B">
      <w:pPr>
        <w:pStyle w:val="40"/>
        <w:shd w:val="clear" w:color="auto" w:fill="auto"/>
        <w:tabs>
          <w:tab w:val="left" w:pos="2232"/>
          <w:tab w:val="left" w:pos="4255"/>
        </w:tabs>
        <w:ind w:left="180" w:right="2"/>
        <w:rPr>
          <w:sz w:val="24"/>
          <w:szCs w:val="24"/>
        </w:rPr>
      </w:pPr>
    </w:p>
    <w:p w:rsidR="001E2A4B" w:rsidRPr="00D05DFE" w:rsidRDefault="001E2A4B" w:rsidP="00D05DFE">
      <w:pPr>
        <w:pStyle w:val="a5"/>
        <w:shd w:val="clear" w:color="auto" w:fill="auto"/>
        <w:spacing w:after="239"/>
        <w:ind w:left="180" w:right="80"/>
        <w:rPr>
          <w:sz w:val="24"/>
          <w:szCs w:val="24"/>
        </w:rPr>
      </w:pPr>
      <w:r w:rsidRPr="006825A0">
        <w:rPr>
          <w:sz w:val="24"/>
          <w:szCs w:val="24"/>
        </w:rPr>
        <w:t xml:space="preserve">  5*</w:t>
      </w:r>
      <w:r w:rsidR="002155DC">
        <w:rPr>
          <w:sz w:val="24"/>
          <w:szCs w:val="24"/>
        </w:rPr>
        <w:t>.</w:t>
      </w:r>
      <w:r w:rsidRPr="006825A0">
        <w:rPr>
          <w:sz w:val="24"/>
          <w:szCs w:val="24"/>
        </w:rPr>
        <w:t xml:space="preserve"> В одном доме живут четыре друга. Вадим и шофер старше Сергея. Николай и слесарь занимаются боксом. Электрик —младший из друзей. По вечерам Антон и токарь играют в домино против Сергея и электрика. Определите проф</w:t>
      </w:r>
      <w:r w:rsidR="00D05DFE">
        <w:rPr>
          <w:sz w:val="24"/>
          <w:szCs w:val="24"/>
        </w:rPr>
        <w:t>ессию каждого.</w:t>
      </w:r>
    </w:p>
    <w:p w:rsidR="002155DC" w:rsidRDefault="002155DC" w:rsidP="00D05DFE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b/>
          <w:bCs/>
          <w:color w:val="000000"/>
          <w:lang w:val="ru-RU"/>
        </w:rPr>
      </w:pPr>
    </w:p>
    <w:p w:rsidR="00C076ED" w:rsidRPr="00C5345D" w:rsidRDefault="00C076ED" w:rsidP="00C076ED">
      <w:pPr>
        <w:widowControl/>
        <w:shd w:val="clear" w:color="auto" w:fill="FFFFFF"/>
        <w:autoSpaceDE/>
        <w:autoSpaceDN/>
        <w:adjustRightInd/>
        <w:ind w:left="360"/>
        <w:jc w:val="center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b/>
          <w:bCs/>
          <w:color w:val="000000"/>
          <w:lang w:val="ru-RU"/>
        </w:rPr>
        <w:t xml:space="preserve">Контрольная работа № </w:t>
      </w:r>
      <w:r w:rsidR="00D05DFE">
        <w:rPr>
          <w:rFonts w:eastAsia="Times New Roman" w:cs="Times New Roman"/>
          <w:b/>
          <w:bCs/>
          <w:color w:val="000000"/>
          <w:lang w:val="ru-RU"/>
        </w:rPr>
        <w:t>5</w:t>
      </w:r>
      <w:r w:rsidR="00C5345D" w:rsidRPr="00C5345D">
        <w:rPr>
          <w:b/>
          <w:lang w:val="ru-RU"/>
        </w:rPr>
        <w:t xml:space="preserve"> по теме «Умножение и деление чисел от 1 до 1000»</w:t>
      </w:r>
    </w:p>
    <w:p w:rsidR="00C5345D" w:rsidRDefault="00C5345D" w:rsidP="001E2A4B">
      <w:pPr>
        <w:pStyle w:val="a5"/>
        <w:shd w:val="clear" w:color="auto" w:fill="auto"/>
        <w:spacing w:line="235" w:lineRule="exact"/>
        <w:ind w:left="20" w:right="100" w:firstLine="340"/>
        <w:jc w:val="center"/>
        <w:rPr>
          <w:rStyle w:val="100"/>
          <w:b/>
          <w:sz w:val="24"/>
          <w:szCs w:val="24"/>
        </w:rPr>
      </w:pPr>
    </w:p>
    <w:p w:rsidR="001E2A4B" w:rsidRPr="00C50156" w:rsidRDefault="001E2A4B" w:rsidP="001E2A4B">
      <w:pPr>
        <w:pStyle w:val="a5"/>
        <w:shd w:val="clear" w:color="auto" w:fill="auto"/>
        <w:spacing w:line="235" w:lineRule="exact"/>
        <w:ind w:left="20" w:right="100" w:firstLine="340"/>
        <w:jc w:val="center"/>
        <w:rPr>
          <w:rStyle w:val="100"/>
          <w:b/>
          <w:sz w:val="24"/>
          <w:szCs w:val="24"/>
        </w:rPr>
      </w:pPr>
      <w:r w:rsidRPr="00C50156">
        <w:rPr>
          <w:rStyle w:val="100"/>
          <w:b/>
          <w:sz w:val="24"/>
          <w:szCs w:val="24"/>
        </w:rPr>
        <w:t>Вариант 1</w:t>
      </w:r>
    </w:p>
    <w:p w:rsidR="001E2A4B" w:rsidRPr="00C50156" w:rsidRDefault="001E2A4B" w:rsidP="001E2A4B">
      <w:pPr>
        <w:pStyle w:val="a5"/>
        <w:numPr>
          <w:ilvl w:val="0"/>
          <w:numId w:val="6"/>
        </w:numPr>
        <w:shd w:val="clear" w:color="auto" w:fill="auto"/>
        <w:spacing w:line="235" w:lineRule="exact"/>
        <w:ind w:right="100"/>
        <w:rPr>
          <w:spacing w:val="-1"/>
          <w:sz w:val="24"/>
          <w:szCs w:val="24"/>
        </w:rPr>
      </w:pPr>
      <w:r w:rsidRPr="00C50156">
        <w:rPr>
          <w:spacing w:val="-1"/>
          <w:sz w:val="24"/>
          <w:szCs w:val="24"/>
        </w:rPr>
        <w:t>Вычисли.</w:t>
      </w:r>
    </w:p>
    <w:p w:rsidR="001E2A4B" w:rsidRPr="00C50156" w:rsidRDefault="001E2A4B" w:rsidP="001E2A4B">
      <w:pPr>
        <w:pStyle w:val="a5"/>
        <w:shd w:val="clear" w:color="auto" w:fill="auto"/>
        <w:tabs>
          <w:tab w:val="left" w:pos="2365"/>
          <w:tab w:val="left" w:pos="4357"/>
        </w:tabs>
        <w:spacing w:line="235" w:lineRule="exact"/>
        <w:ind w:left="750"/>
        <w:rPr>
          <w:sz w:val="24"/>
          <w:szCs w:val="24"/>
        </w:rPr>
      </w:pPr>
      <w:r w:rsidRPr="00C50156">
        <w:rPr>
          <w:spacing w:val="-1"/>
          <w:sz w:val="24"/>
          <w:szCs w:val="24"/>
        </w:rPr>
        <w:t>75 : 5</w:t>
      </w:r>
      <w:r w:rsidRPr="00C50156">
        <w:rPr>
          <w:spacing w:val="-1"/>
          <w:sz w:val="24"/>
          <w:szCs w:val="24"/>
        </w:rPr>
        <w:tab/>
        <w:t>203-4</w:t>
      </w:r>
      <w:r w:rsidRPr="00C50156">
        <w:rPr>
          <w:spacing w:val="-1"/>
          <w:sz w:val="24"/>
          <w:szCs w:val="24"/>
        </w:rPr>
        <w:tab/>
        <w:t>34 : 5</w:t>
      </w:r>
    </w:p>
    <w:p w:rsidR="001E2A4B" w:rsidRPr="00C50156" w:rsidRDefault="001E2A4B" w:rsidP="001E2A4B">
      <w:pPr>
        <w:pStyle w:val="13"/>
        <w:shd w:val="clear" w:color="auto" w:fill="auto"/>
        <w:tabs>
          <w:tab w:val="left" w:pos="2362"/>
          <w:tab w:val="right" w:pos="4853"/>
        </w:tabs>
        <w:ind w:left="750"/>
        <w:rPr>
          <w:sz w:val="24"/>
          <w:szCs w:val="24"/>
        </w:rPr>
      </w:pPr>
      <w:r w:rsidRPr="00C50156">
        <w:rPr>
          <w:rStyle w:val="a8"/>
          <w:spacing w:val="-1"/>
          <w:sz w:val="24"/>
          <w:szCs w:val="24"/>
        </w:rPr>
        <w:t>33:3</w:t>
      </w:r>
      <w:r w:rsidRPr="00C50156">
        <w:rPr>
          <w:rStyle w:val="a8"/>
          <w:spacing w:val="-1"/>
          <w:sz w:val="24"/>
          <w:szCs w:val="24"/>
        </w:rPr>
        <w:tab/>
        <w:t>900:30</w:t>
      </w:r>
      <w:r w:rsidRPr="00C50156">
        <w:rPr>
          <w:rStyle w:val="a8"/>
          <w:spacing w:val="-1"/>
          <w:sz w:val="24"/>
          <w:szCs w:val="24"/>
        </w:rPr>
        <w:tab/>
        <w:t>213:7</w:t>
      </w:r>
    </w:p>
    <w:p w:rsidR="001E2A4B" w:rsidRPr="001E2A4B" w:rsidRDefault="001E2A4B" w:rsidP="001E2A4B">
      <w:pPr>
        <w:pStyle w:val="13"/>
        <w:numPr>
          <w:ilvl w:val="1"/>
          <w:numId w:val="7"/>
        </w:numPr>
        <w:shd w:val="clear" w:color="auto" w:fill="auto"/>
        <w:tabs>
          <w:tab w:val="left" w:pos="2365"/>
          <w:tab w:val="right" w:pos="4853"/>
        </w:tabs>
        <w:rPr>
          <w:rStyle w:val="a8"/>
          <w:sz w:val="24"/>
          <w:szCs w:val="24"/>
          <w:shd w:val="clear" w:color="auto" w:fill="auto"/>
        </w:rPr>
      </w:pPr>
      <w:r w:rsidRPr="00C50156">
        <w:rPr>
          <w:rStyle w:val="a8"/>
          <w:spacing w:val="-1"/>
          <w:sz w:val="24"/>
          <w:szCs w:val="24"/>
        </w:rPr>
        <w:t>760 : 4</w:t>
      </w:r>
      <w:r w:rsidRPr="00C50156">
        <w:rPr>
          <w:rStyle w:val="a8"/>
          <w:spacing w:val="-1"/>
          <w:sz w:val="24"/>
          <w:szCs w:val="24"/>
        </w:rPr>
        <w:tab/>
        <w:t xml:space="preserve">                     305 : 10</w:t>
      </w:r>
    </w:p>
    <w:p w:rsidR="001E2A4B" w:rsidRPr="00C50156" w:rsidRDefault="001E2A4B" w:rsidP="001E2A4B">
      <w:pPr>
        <w:pStyle w:val="13"/>
        <w:numPr>
          <w:ilvl w:val="1"/>
          <w:numId w:val="7"/>
        </w:numPr>
        <w:shd w:val="clear" w:color="auto" w:fill="auto"/>
        <w:tabs>
          <w:tab w:val="left" w:pos="2365"/>
          <w:tab w:val="right" w:pos="4853"/>
        </w:tabs>
        <w:rPr>
          <w:sz w:val="24"/>
          <w:szCs w:val="24"/>
        </w:rPr>
      </w:pPr>
    </w:p>
    <w:p w:rsidR="001E2A4B" w:rsidRPr="00C50156" w:rsidRDefault="001E2A4B" w:rsidP="001E2A4B">
      <w:pPr>
        <w:pStyle w:val="13"/>
        <w:shd w:val="clear" w:color="auto" w:fill="auto"/>
        <w:tabs>
          <w:tab w:val="left" w:pos="3361"/>
        </w:tabs>
        <w:ind w:right="100"/>
        <w:rPr>
          <w:sz w:val="24"/>
          <w:szCs w:val="24"/>
        </w:rPr>
      </w:pPr>
      <w:r w:rsidRPr="00C50156">
        <w:rPr>
          <w:rStyle w:val="a8"/>
          <w:spacing w:val="-1"/>
          <w:sz w:val="24"/>
          <w:szCs w:val="24"/>
        </w:rPr>
        <w:t xml:space="preserve">      2. Выполни вычисления в столбик.</w:t>
      </w:r>
      <w:r w:rsidRPr="00C50156">
        <w:rPr>
          <w:rStyle w:val="a8"/>
          <w:spacing w:val="-1"/>
          <w:sz w:val="24"/>
          <w:szCs w:val="24"/>
        </w:rPr>
        <w:br/>
        <w:t xml:space="preserve">              345 + 267</w:t>
      </w:r>
      <w:r w:rsidRPr="00C50156">
        <w:rPr>
          <w:rStyle w:val="a8"/>
          <w:spacing w:val="-1"/>
          <w:sz w:val="24"/>
          <w:szCs w:val="24"/>
        </w:rPr>
        <w:tab/>
      </w:r>
      <w:r w:rsidRPr="00C50156">
        <w:rPr>
          <w:rStyle w:val="1pt0"/>
          <w:sz w:val="24"/>
          <w:szCs w:val="24"/>
        </w:rPr>
        <w:t>818:3</w:t>
      </w:r>
    </w:p>
    <w:p w:rsidR="001E2A4B" w:rsidRDefault="001E2A4B" w:rsidP="001E2A4B">
      <w:pPr>
        <w:pStyle w:val="13"/>
        <w:shd w:val="clear" w:color="auto" w:fill="auto"/>
        <w:tabs>
          <w:tab w:val="right" w:pos="3882"/>
        </w:tabs>
        <w:ind w:left="750"/>
        <w:rPr>
          <w:rStyle w:val="1pt0"/>
          <w:sz w:val="24"/>
          <w:szCs w:val="24"/>
        </w:rPr>
      </w:pPr>
      <w:r w:rsidRPr="00C50156">
        <w:rPr>
          <w:rStyle w:val="a8"/>
          <w:spacing w:val="-1"/>
          <w:sz w:val="24"/>
          <w:szCs w:val="24"/>
        </w:rPr>
        <w:t>610-345</w:t>
      </w:r>
      <w:r w:rsidRPr="00C50156">
        <w:rPr>
          <w:rStyle w:val="a8"/>
          <w:spacing w:val="-1"/>
          <w:sz w:val="24"/>
          <w:szCs w:val="24"/>
        </w:rPr>
        <w:tab/>
      </w:r>
      <w:r w:rsidRPr="00C50156">
        <w:rPr>
          <w:rStyle w:val="1pt0"/>
          <w:sz w:val="24"/>
          <w:szCs w:val="24"/>
        </w:rPr>
        <w:t>134•4</w:t>
      </w:r>
    </w:p>
    <w:p w:rsidR="001E2A4B" w:rsidRPr="00C50156" w:rsidRDefault="001E2A4B" w:rsidP="001E2A4B">
      <w:pPr>
        <w:pStyle w:val="13"/>
        <w:shd w:val="clear" w:color="auto" w:fill="auto"/>
        <w:tabs>
          <w:tab w:val="right" w:pos="3882"/>
        </w:tabs>
        <w:ind w:left="750"/>
        <w:rPr>
          <w:rStyle w:val="1pt0"/>
          <w:sz w:val="24"/>
          <w:szCs w:val="24"/>
        </w:rPr>
      </w:pPr>
    </w:p>
    <w:p w:rsidR="001E2A4B" w:rsidRPr="00C50156" w:rsidRDefault="00C076ED" w:rsidP="001E2A4B">
      <w:pPr>
        <w:pStyle w:val="a5"/>
        <w:numPr>
          <w:ilvl w:val="0"/>
          <w:numId w:val="8"/>
        </w:numPr>
        <w:shd w:val="clear" w:color="auto" w:fill="auto"/>
        <w:tabs>
          <w:tab w:val="left" w:pos="562"/>
        </w:tabs>
        <w:spacing w:line="235" w:lineRule="exact"/>
        <w:ind w:left="20" w:right="100" w:firstLine="340"/>
        <w:jc w:val="both"/>
        <w:rPr>
          <w:sz w:val="24"/>
          <w:szCs w:val="24"/>
        </w:rPr>
      </w:pPr>
      <w:r w:rsidRPr="00C076ED">
        <w:rPr>
          <w:rFonts w:eastAsia="Times New Roman"/>
          <w:color w:val="000000"/>
        </w:rPr>
        <w:t> </w:t>
      </w:r>
      <w:r w:rsidR="001E2A4B" w:rsidRPr="00C50156">
        <w:rPr>
          <w:spacing w:val="-1"/>
          <w:sz w:val="24"/>
          <w:szCs w:val="24"/>
        </w:rPr>
        <w:t xml:space="preserve">Ширина прямоугольника 6 см, а длина на 2 см больше. </w:t>
      </w:r>
      <w:r w:rsidR="001E2A4B">
        <w:rPr>
          <w:spacing w:val="-1"/>
          <w:sz w:val="24"/>
          <w:szCs w:val="24"/>
        </w:rPr>
        <w:t>На</w:t>
      </w:r>
      <w:r w:rsidR="001E2A4B" w:rsidRPr="00C50156">
        <w:rPr>
          <w:spacing w:val="-1"/>
          <w:sz w:val="24"/>
          <w:szCs w:val="24"/>
        </w:rPr>
        <w:t>черти этот прямоугольник. Найди его периметр и площадь.</w:t>
      </w:r>
    </w:p>
    <w:p w:rsidR="001E2A4B" w:rsidRPr="00C50156" w:rsidRDefault="001E2A4B" w:rsidP="001E2A4B">
      <w:pPr>
        <w:pStyle w:val="a5"/>
        <w:shd w:val="clear" w:color="auto" w:fill="auto"/>
        <w:tabs>
          <w:tab w:val="left" w:pos="562"/>
        </w:tabs>
        <w:spacing w:line="235" w:lineRule="exact"/>
        <w:ind w:left="360" w:right="100"/>
        <w:jc w:val="both"/>
        <w:rPr>
          <w:sz w:val="24"/>
          <w:szCs w:val="24"/>
        </w:rPr>
      </w:pPr>
    </w:p>
    <w:p w:rsidR="001E2A4B" w:rsidRPr="00C50156" w:rsidRDefault="001E2A4B" w:rsidP="001E2A4B">
      <w:pPr>
        <w:pStyle w:val="a5"/>
        <w:numPr>
          <w:ilvl w:val="0"/>
          <w:numId w:val="8"/>
        </w:numPr>
        <w:shd w:val="clear" w:color="auto" w:fill="auto"/>
        <w:tabs>
          <w:tab w:val="left" w:pos="586"/>
        </w:tabs>
        <w:spacing w:line="235" w:lineRule="exact"/>
        <w:ind w:left="380"/>
        <w:rPr>
          <w:sz w:val="24"/>
          <w:szCs w:val="24"/>
        </w:rPr>
      </w:pPr>
      <w:r w:rsidRPr="00C50156">
        <w:rPr>
          <w:spacing w:val="-1"/>
          <w:sz w:val="24"/>
          <w:szCs w:val="24"/>
        </w:rPr>
        <w:t>Реши задачу.</w:t>
      </w:r>
    </w:p>
    <w:p w:rsidR="001E2A4B" w:rsidRDefault="001E2A4B" w:rsidP="001E2A4B">
      <w:pPr>
        <w:pStyle w:val="a5"/>
        <w:shd w:val="clear" w:color="auto" w:fill="auto"/>
        <w:spacing w:line="235" w:lineRule="exact"/>
        <w:ind w:left="20" w:right="100" w:firstLine="340"/>
        <w:jc w:val="both"/>
        <w:rPr>
          <w:spacing w:val="-1"/>
          <w:sz w:val="24"/>
          <w:szCs w:val="24"/>
        </w:rPr>
      </w:pPr>
      <w:r w:rsidRPr="00C50156">
        <w:rPr>
          <w:spacing w:val="-1"/>
          <w:sz w:val="24"/>
          <w:szCs w:val="24"/>
        </w:rPr>
        <w:t xml:space="preserve">В магазине было 115 белых гвоздик и 68 красных. Из них </w:t>
      </w:r>
      <w:r>
        <w:rPr>
          <w:spacing w:val="-1"/>
          <w:sz w:val="24"/>
          <w:szCs w:val="24"/>
        </w:rPr>
        <w:t>сде</w:t>
      </w:r>
      <w:r w:rsidRPr="00C50156">
        <w:rPr>
          <w:spacing w:val="-1"/>
          <w:sz w:val="24"/>
          <w:szCs w:val="24"/>
        </w:rPr>
        <w:t>лали букеты по 3 гвоздики в каждом. Сколько букетов получило</w:t>
      </w:r>
      <w:r>
        <w:rPr>
          <w:spacing w:val="-1"/>
          <w:sz w:val="24"/>
          <w:szCs w:val="24"/>
        </w:rPr>
        <w:t>сь?</w:t>
      </w:r>
    </w:p>
    <w:p w:rsidR="001E2A4B" w:rsidRPr="00C50156" w:rsidRDefault="001E2A4B" w:rsidP="001E2A4B">
      <w:pPr>
        <w:pStyle w:val="a5"/>
        <w:shd w:val="clear" w:color="auto" w:fill="auto"/>
        <w:spacing w:line="235" w:lineRule="exact"/>
        <w:ind w:left="20" w:right="100" w:firstLine="340"/>
        <w:jc w:val="both"/>
        <w:rPr>
          <w:sz w:val="24"/>
          <w:szCs w:val="24"/>
        </w:rPr>
      </w:pPr>
    </w:p>
    <w:p w:rsidR="001E2A4B" w:rsidRPr="00C50156" w:rsidRDefault="001E2A4B" w:rsidP="001E2A4B">
      <w:pPr>
        <w:pStyle w:val="a5"/>
        <w:numPr>
          <w:ilvl w:val="0"/>
          <w:numId w:val="8"/>
        </w:numPr>
        <w:shd w:val="clear" w:color="auto" w:fill="auto"/>
        <w:tabs>
          <w:tab w:val="left" w:pos="579"/>
        </w:tabs>
        <w:spacing w:line="235" w:lineRule="exact"/>
        <w:ind w:left="380"/>
        <w:rPr>
          <w:sz w:val="24"/>
          <w:szCs w:val="24"/>
        </w:rPr>
      </w:pPr>
      <w:r w:rsidRPr="00C50156">
        <w:rPr>
          <w:spacing w:val="-1"/>
          <w:sz w:val="24"/>
          <w:szCs w:val="24"/>
        </w:rPr>
        <w:lastRenderedPageBreak/>
        <w:t>Сравни. Поставь знаки &gt;, &lt; или =.</w:t>
      </w:r>
    </w:p>
    <w:p w:rsidR="001E2A4B" w:rsidRPr="00C50156" w:rsidRDefault="001E2A4B" w:rsidP="001E2A4B">
      <w:pPr>
        <w:pStyle w:val="a5"/>
        <w:shd w:val="clear" w:color="auto" w:fill="auto"/>
        <w:tabs>
          <w:tab w:val="left" w:pos="3344"/>
        </w:tabs>
        <w:spacing w:line="235" w:lineRule="exact"/>
        <w:ind w:left="380"/>
        <w:rPr>
          <w:sz w:val="24"/>
          <w:szCs w:val="24"/>
        </w:rPr>
      </w:pPr>
      <w:r w:rsidRPr="00C50156">
        <w:rPr>
          <w:spacing w:val="-1"/>
          <w:sz w:val="24"/>
          <w:szCs w:val="24"/>
        </w:rPr>
        <w:t xml:space="preserve">1 кг </w:t>
      </w:r>
      <w:r>
        <w:rPr>
          <w:spacing w:val="-1"/>
          <w:sz w:val="24"/>
          <w:szCs w:val="24"/>
        </w:rPr>
        <w:t>*</w:t>
      </w:r>
      <w:r w:rsidRPr="00C50156">
        <w:rPr>
          <w:spacing w:val="-1"/>
          <w:sz w:val="24"/>
          <w:szCs w:val="24"/>
        </w:rPr>
        <w:t xml:space="preserve"> 532 г</w:t>
      </w:r>
      <w:r w:rsidRPr="00C50156">
        <w:rPr>
          <w:spacing w:val="-1"/>
          <w:sz w:val="24"/>
          <w:szCs w:val="24"/>
        </w:rPr>
        <w:tab/>
        <w:t xml:space="preserve">5 м 2 дм </w:t>
      </w:r>
      <w:r>
        <w:rPr>
          <w:spacing w:val="-1"/>
          <w:sz w:val="24"/>
          <w:szCs w:val="24"/>
        </w:rPr>
        <w:t>*</w:t>
      </w:r>
      <w:r w:rsidRPr="00C50156">
        <w:rPr>
          <w:spacing w:val="-1"/>
          <w:sz w:val="24"/>
          <w:szCs w:val="24"/>
        </w:rPr>
        <w:t xml:space="preserve"> 25 дм</w:t>
      </w:r>
    </w:p>
    <w:p w:rsidR="001E2A4B" w:rsidRPr="00C50156" w:rsidRDefault="001E2A4B" w:rsidP="001E2A4B">
      <w:pPr>
        <w:pStyle w:val="a5"/>
        <w:shd w:val="clear" w:color="auto" w:fill="auto"/>
        <w:tabs>
          <w:tab w:val="left" w:pos="3344"/>
        </w:tabs>
        <w:spacing w:line="235" w:lineRule="exact"/>
        <w:ind w:left="380"/>
        <w:rPr>
          <w:sz w:val="24"/>
          <w:szCs w:val="24"/>
        </w:rPr>
      </w:pPr>
      <w:r w:rsidRPr="00C50156">
        <w:rPr>
          <w:spacing w:val="-1"/>
          <w:sz w:val="24"/>
          <w:szCs w:val="24"/>
        </w:rPr>
        <w:t xml:space="preserve">1 </w:t>
      </w:r>
      <w:proofErr w:type="spellStart"/>
      <w:r w:rsidRPr="00C50156">
        <w:rPr>
          <w:spacing w:val="-1"/>
          <w:sz w:val="24"/>
          <w:szCs w:val="24"/>
        </w:rPr>
        <w:t>сут</w:t>
      </w:r>
      <w:proofErr w:type="spellEnd"/>
      <w:r w:rsidRPr="00C50156">
        <w:rPr>
          <w:spacing w:val="-1"/>
          <w:sz w:val="24"/>
          <w:szCs w:val="24"/>
        </w:rPr>
        <w:t xml:space="preserve">. </w:t>
      </w:r>
      <w:r>
        <w:rPr>
          <w:spacing w:val="-1"/>
          <w:sz w:val="24"/>
          <w:szCs w:val="24"/>
        </w:rPr>
        <w:t>*</w:t>
      </w:r>
      <w:r w:rsidRPr="00C50156">
        <w:rPr>
          <w:spacing w:val="-1"/>
          <w:sz w:val="24"/>
          <w:szCs w:val="24"/>
        </w:rPr>
        <w:t xml:space="preserve"> 23 ч</w:t>
      </w:r>
      <w:r w:rsidRPr="00C50156">
        <w:rPr>
          <w:spacing w:val="-1"/>
          <w:sz w:val="24"/>
          <w:szCs w:val="24"/>
        </w:rPr>
        <w:tab/>
        <w:t>3 дм</w:t>
      </w:r>
      <w:r w:rsidRPr="00C50156">
        <w:rPr>
          <w:spacing w:val="-1"/>
          <w:sz w:val="24"/>
          <w:szCs w:val="24"/>
          <w:vertAlign w:val="superscript"/>
        </w:rPr>
        <w:t>2</w:t>
      </w:r>
      <w:r>
        <w:rPr>
          <w:spacing w:val="-1"/>
          <w:sz w:val="24"/>
          <w:szCs w:val="24"/>
        </w:rPr>
        <w:t>*</w:t>
      </w:r>
      <w:r w:rsidRPr="00C50156">
        <w:rPr>
          <w:spacing w:val="-1"/>
          <w:sz w:val="24"/>
          <w:szCs w:val="24"/>
        </w:rPr>
        <w:t xml:space="preserve"> 200 см</w:t>
      </w:r>
      <w:r w:rsidRPr="00C50156">
        <w:rPr>
          <w:spacing w:val="-1"/>
          <w:sz w:val="24"/>
          <w:szCs w:val="24"/>
          <w:vertAlign w:val="superscript"/>
        </w:rPr>
        <w:t>2</w:t>
      </w:r>
    </w:p>
    <w:p w:rsidR="001E2A4B" w:rsidRDefault="001E2A4B" w:rsidP="001E2A4B">
      <w:pPr>
        <w:pStyle w:val="a5"/>
        <w:shd w:val="clear" w:color="auto" w:fill="auto"/>
        <w:tabs>
          <w:tab w:val="left" w:pos="3363"/>
        </w:tabs>
        <w:spacing w:line="235" w:lineRule="exact"/>
        <w:ind w:left="380"/>
        <w:rPr>
          <w:spacing w:val="-1"/>
          <w:sz w:val="24"/>
          <w:szCs w:val="24"/>
        </w:rPr>
      </w:pPr>
      <w:r w:rsidRPr="00C50156">
        <w:rPr>
          <w:rStyle w:val="1pt1"/>
          <w:sz w:val="24"/>
          <w:szCs w:val="24"/>
        </w:rPr>
        <w:t>6дмЗсм</w:t>
      </w:r>
      <w:r>
        <w:rPr>
          <w:spacing w:val="-1"/>
          <w:sz w:val="24"/>
          <w:szCs w:val="24"/>
        </w:rPr>
        <w:t>*</w:t>
      </w:r>
      <w:r w:rsidRPr="00C50156">
        <w:rPr>
          <w:spacing w:val="-1"/>
          <w:sz w:val="24"/>
          <w:szCs w:val="24"/>
        </w:rPr>
        <w:t xml:space="preserve"> 630мм</w:t>
      </w:r>
      <w:r w:rsidRPr="00C50156">
        <w:rPr>
          <w:spacing w:val="-1"/>
          <w:sz w:val="24"/>
          <w:szCs w:val="24"/>
        </w:rPr>
        <w:tab/>
      </w:r>
      <w:proofErr w:type="spellStart"/>
      <w:r w:rsidRPr="00C50156">
        <w:rPr>
          <w:spacing w:val="-1"/>
          <w:sz w:val="24"/>
          <w:szCs w:val="24"/>
        </w:rPr>
        <w:t>Зч</w:t>
      </w:r>
      <w:proofErr w:type="spellEnd"/>
      <w:r>
        <w:rPr>
          <w:spacing w:val="-1"/>
          <w:sz w:val="24"/>
          <w:szCs w:val="24"/>
        </w:rPr>
        <w:t>*</w:t>
      </w:r>
      <w:r w:rsidRPr="00C50156">
        <w:rPr>
          <w:spacing w:val="-1"/>
          <w:sz w:val="24"/>
          <w:szCs w:val="24"/>
        </w:rPr>
        <w:t xml:space="preserve"> 120мин</w:t>
      </w:r>
    </w:p>
    <w:p w:rsidR="001E2A4B" w:rsidRPr="00C50156" w:rsidRDefault="001E2A4B" w:rsidP="001E2A4B">
      <w:pPr>
        <w:pStyle w:val="a5"/>
        <w:shd w:val="clear" w:color="auto" w:fill="auto"/>
        <w:tabs>
          <w:tab w:val="left" w:pos="3363"/>
        </w:tabs>
        <w:spacing w:line="235" w:lineRule="exact"/>
        <w:ind w:left="380"/>
        <w:rPr>
          <w:sz w:val="24"/>
          <w:szCs w:val="24"/>
        </w:rPr>
      </w:pPr>
    </w:p>
    <w:p w:rsidR="001E2A4B" w:rsidRPr="00C50156" w:rsidRDefault="001E2A4B" w:rsidP="001E2A4B">
      <w:pPr>
        <w:pStyle w:val="a5"/>
        <w:shd w:val="clear" w:color="auto" w:fill="auto"/>
        <w:spacing w:line="235" w:lineRule="exact"/>
        <w:ind w:left="20" w:right="100" w:firstLine="340"/>
        <w:jc w:val="both"/>
        <w:rPr>
          <w:sz w:val="24"/>
          <w:szCs w:val="24"/>
        </w:rPr>
      </w:pPr>
      <w:r w:rsidRPr="00C50156">
        <w:rPr>
          <w:spacing w:val="-1"/>
          <w:sz w:val="24"/>
          <w:szCs w:val="24"/>
        </w:rPr>
        <w:t>6*. Мальчик наловил пауков и жуков — всего 8 штук. Е</w:t>
      </w:r>
      <w:r>
        <w:rPr>
          <w:spacing w:val="-1"/>
          <w:sz w:val="24"/>
          <w:szCs w:val="24"/>
        </w:rPr>
        <w:t xml:space="preserve">сли </w:t>
      </w:r>
      <w:r w:rsidRPr="00C50156">
        <w:rPr>
          <w:spacing w:val="-1"/>
          <w:sz w:val="24"/>
          <w:szCs w:val="24"/>
        </w:rPr>
        <w:t>пересчитать, сколько у них ног, то окажется 54. Сколько па</w:t>
      </w:r>
      <w:r>
        <w:rPr>
          <w:spacing w:val="-1"/>
          <w:sz w:val="24"/>
          <w:szCs w:val="24"/>
        </w:rPr>
        <w:t>уков</w:t>
      </w:r>
      <w:r w:rsidRPr="00C50156">
        <w:rPr>
          <w:spacing w:val="-1"/>
          <w:sz w:val="24"/>
          <w:szCs w:val="24"/>
        </w:rPr>
        <w:t xml:space="preserve"> и сколько жуков поймал мальчик? Вспомни, что у паука 8 </w:t>
      </w:r>
      <w:r>
        <w:rPr>
          <w:spacing w:val="-1"/>
          <w:sz w:val="24"/>
          <w:szCs w:val="24"/>
        </w:rPr>
        <w:t>ног,</w:t>
      </w:r>
      <w:r w:rsidRPr="00C50156">
        <w:rPr>
          <w:spacing w:val="-1"/>
          <w:sz w:val="24"/>
          <w:szCs w:val="24"/>
        </w:rPr>
        <w:t xml:space="preserve"> а у жука —6</w:t>
      </w:r>
      <w:r>
        <w:rPr>
          <w:spacing w:val="-1"/>
          <w:sz w:val="24"/>
          <w:szCs w:val="24"/>
        </w:rPr>
        <w:t xml:space="preserve"> ног.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</w:p>
    <w:p w:rsidR="001E2A4B" w:rsidRPr="0081709A" w:rsidRDefault="00C076ED" w:rsidP="001E2A4B">
      <w:pPr>
        <w:pStyle w:val="70"/>
        <w:shd w:val="clear" w:color="auto" w:fill="auto"/>
        <w:ind w:left="380"/>
        <w:jc w:val="center"/>
        <w:rPr>
          <w:b/>
          <w:sz w:val="24"/>
          <w:szCs w:val="24"/>
        </w:rPr>
      </w:pPr>
      <w:r w:rsidRPr="00C076ED">
        <w:rPr>
          <w:rFonts w:eastAsia="Times New Roman"/>
          <w:color w:val="000000"/>
        </w:rPr>
        <w:t> </w:t>
      </w:r>
      <w:r w:rsidR="001E2A4B" w:rsidRPr="0081709A">
        <w:rPr>
          <w:b/>
          <w:sz w:val="24"/>
          <w:szCs w:val="24"/>
        </w:rPr>
        <w:t>Вариант 2</w:t>
      </w:r>
    </w:p>
    <w:p w:rsidR="001E2A4B" w:rsidRPr="0081709A" w:rsidRDefault="001E2A4B" w:rsidP="001E2A4B">
      <w:pPr>
        <w:pStyle w:val="a5"/>
        <w:shd w:val="clear" w:color="auto" w:fill="auto"/>
        <w:spacing w:line="235" w:lineRule="exact"/>
        <w:ind w:left="380"/>
        <w:rPr>
          <w:sz w:val="24"/>
          <w:szCs w:val="24"/>
        </w:rPr>
      </w:pPr>
      <w:r w:rsidRPr="0081709A">
        <w:rPr>
          <w:spacing w:val="-1"/>
          <w:sz w:val="24"/>
          <w:szCs w:val="24"/>
        </w:rPr>
        <w:t>1. Вычисли.</w:t>
      </w:r>
    </w:p>
    <w:p w:rsidR="001E2A4B" w:rsidRPr="0081709A" w:rsidRDefault="001E2A4B" w:rsidP="001E2A4B">
      <w:pPr>
        <w:pStyle w:val="13"/>
        <w:shd w:val="clear" w:color="auto" w:fill="auto"/>
        <w:tabs>
          <w:tab w:val="left" w:pos="2353"/>
          <w:tab w:val="right" w:pos="4853"/>
        </w:tabs>
        <w:ind w:left="380"/>
        <w:rPr>
          <w:sz w:val="24"/>
          <w:szCs w:val="24"/>
        </w:rPr>
      </w:pPr>
      <w:r w:rsidRPr="0081709A">
        <w:rPr>
          <w:rStyle w:val="1pt0"/>
          <w:sz w:val="24"/>
          <w:szCs w:val="24"/>
        </w:rPr>
        <w:t>105:7</w:t>
      </w:r>
      <w:r w:rsidRPr="0081709A">
        <w:rPr>
          <w:rStyle w:val="1pt0"/>
          <w:sz w:val="24"/>
          <w:szCs w:val="24"/>
        </w:rPr>
        <w:tab/>
        <w:t>305•3</w:t>
      </w:r>
      <w:r w:rsidRPr="0081709A">
        <w:rPr>
          <w:rStyle w:val="1pt0"/>
          <w:sz w:val="24"/>
          <w:szCs w:val="24"/>
        </w:rPr>
        <w:tab/>
        <w:t>53:7</w:t>
      </w:r>
    </w:p>
    <w:p w:rsidR="001E2A4B" w:rsidRPr="0081709A" w:rsidRDefault="001E2A4B" w:rsidP="001E2A4B">
      <w:pPr>
        <w:pStyle w:val="13"/>
        <w:shd w:val="clear" w:color="auto" w:fill="auto"/>
        <w:tabs>
          <w:tab w:val="left" w:pos="2382"/>
          <w:tab w:val="right" w:pos="4853"/>
        </w:tabs>
        <w:ind w:left="380"/>
        <w:rPr>
          <w:sz w:val="24"/>
          <w:szCs w:val="24"/>
        </w:rPr>
      </w:pPr>
      <w:r w:rsidRPr="0081709A">
        <w:rPr>
          <w:rStyle w:val="a8"/>
          <w:spacing w:val="-1"/>
          <w:sz w:val="24"/>
          <w:szCs w:val="24"/>
        </w:rPr>
        <w:t>66 : 6</w:t>
      </w:r>
      <w:r w:rsidRPr="0081709A">
        <w:rPr>
          <w:rStyle w:val="a8"/>
          <w:spacing w:val="-1"/>
          <w:sz w:val="24"/>
          <w:szCs w:val="24"/>
        </w:rPr>
        <w:tab/>
        <w:t>100 : 50</w:t>
      </w:r>
      <w:r w:rsidRPr="0081709A">
        <w:rPr>
          <w:rStyle w:val="a8"/>
          <w:spacing w:val="-1"/>
          <w:sz w:val="24"/>
          <w:szCs w:val="24"/>
        </w:rPr>
        <w:tab/>
        <w:t>243 : 8</w:t>
      </w:r>
    </w:p>
    <w:p w:rsidR="001E2A4B" w:rsidRPr="0081709A" w:rsidRDefault="001E2A4B" w:rsidP="001E2A4B">
      <w:pPr>
        <w:pStyle w:val="13"/>
        <w:shd w:val="clear" w:color="auto" w:fill="auto"/>
        <w:tabs>
          <w:tab w:val="left" w:pos="2365"/>
          <w:tab w:val="right" w:pos="4853"/>
        </w:tabs>
        <w:ind w:left="380"/>
        <w:rPr>
          <w:rStyle w:val="a8"/>
          <w:spacing w:val="-1"/>
          <w:sz w:val="24"/>
          <w:szCs w:val="24"/>
        </w:rPr>
      </w:pPr>
      <w:r w:rsidRPr="0081709A">
        <w:rPr>
          <w:rStyle w:val="1pt0"/>
          <w:sz w:val="24"/>
          <w:szCs w:val="24"/>
        </w:rPr>
        <w:t>28•4</w:t>
      </w:r>
      <w:r w:rsidRPr="0081709A">
        <w:rPr>
          <w:rStyle w:val="a8"/>
          <w:spacing w:val="-1"/>
          <w:sz w:val="24"/>
          <w:szCs w:val="24"/>
        </w:rPr>
        <w:tab/>
        <w:t>960 : 4</w:t>
      </w:r>
      <w:r w:rsidRPr="0081709A">
        <w:rPr>
          <w:rStyle w:val="a8"/>
          <w:spacing w:val="-1"/>
          <w:sz w:val="24"/>
          <w:szCs w:val="24"/>
        </w:rPr>
        <w:tab/>
        <w:t>405 : 10</w:t>
      </w:r>
    </w:p>
    <w:p w:rsidR="001E2A4B" w:rsidRPr="0081709A" w:rsidRDefault="001E2A4B" w:rsidP="001E2A4B">
      <w:pPr>
        <w:pStyle w:val="13"/>
        <w:shd w:val="clear" w:color="auto" w:fill="auto"/>
        <w:tabs>
          <w:tab w:val="left" w:pos="2365"/>
          <w:tab w:val="right" w:pos="4853"/>
        </w:tabs>
        <w:ind w:left="380"/>
        <w:rPr>
          <w:sz w:val="24"/>
          <w:szCs w:val="24"/>
        </w:rPr>
      </w:pPr>
    </w:p>
    <w:p w:rsidR="001E2A4B" w:rsidRPr="0081709A" w:rsidRDefault="001E2A4B" w:rsidP="001E2A4B">
      <w:pPr>
        <w:pStyle w:val="13"/>
        <w:shd w:val="clear" w:color="auto" w:fill="auto"/>
        <w:tabs>
          <w:tab w:val="left" w:pos="3361"/>
        </w:tabs>
        <w:ind w:left="380" w:right="100"/>
        <w:rPr>
          <w:sz w:val="24"/>
          <w:szCs w:val="24"/>
        </w:rPr>
      </w:pPr>
      <w:r w:rsidRPr="0081709A">
        <w:rPr>
          <w:rStyle w:val="a8"/>
          <w:spacing w:val="-1"/>
          <w:sz w:val="24"/>
          <w:szCs w:val="24"/>
        </w:rPr>
        <w:t>2. Выполни вычисления в столбик.</w:t>
      </w:r>
      <w:r w:rsidRPr="0081709A">
        <w:rPr>
          <w:rStyle w:val="a8"/>
          <w:spacing w:val="-1"/>
          <w:sz w:val="24"/>
          <w:szCs w:val="24"/>
        </w:rPr>
        <w:br/>
        <w:t>438 + 178</w:t>
      </w:r>
      <w:r w:rsidRPr="0081709A">
        <w:rPr>
          <w:rStyle w:val="a8"/>
          <w:spacing w:val="-1"/>
          <w:sz w:val="24"/>
          <w:szCs w:val="24"/>
        </w:rPr>
        <w:tab/>
      </w:r>
      <w:r w:rsidRPr="0081709A">
        <w:rPr>
          <w:rStyle w:val="1pt0"/>
          <w:sz w:val="24"/>
          <w:szCs w:val="24"/>
        </w:rPr>
        <w:t>714:3</w:t>
      </w:r>
    </w:p>
    <w:p w:rsidR="001E2A4B" w:rsidRPr="0081709A" w:rsidRDefault="001E2A4B" w:rsidP="001E2A4B">
      <w:pPr>
        <w:pStyle w:val="13"/>
        <w:shd w:val="clear" w:color="auto" w:fill="auto"/>
        <w:tabs>
          <w:tab w:val="right" w:pos="3882"/>
        </w:tabs>
        <w:ind w:left="380"/>
        <w:rPr>
          <w:rStyle w:val="1pt0"/>
          <w:sz w:val="24"/>
          <w:szCs w:val="24"/>
        </w:rPr>
      </w:pPr>
      <w:r w:rsidRPr="0081709A">
        <w:rPr>
          <w:rStyle w:val="1pt0"/>
          <w:sz w:val="24"/>
          <w:szCs w:val="24"/>
        </w:rPr>
        <w:t>712-333</w:t>
      </w:r>
      <w:r w:rsidRPr="0081709A">
        <w:rPr>
          <w:rStyle w:val="1pt0"/>
          <w:sz w:val="24"/>
          <w:szCs w:val="24"/>
        </w:rPr>
        <w:tab/>
        <w:t>258•3</w:t>
      </w:r>
    </w:p>
    <w:p w:rsidR="001E2A4B" w:rsidRPr="0081709A" w:rsidRDefault="001E2A4B" w:rsidP="001E2A4B">
      <w:pPr>
        <w:pStyle w:val="13"/>
        <w:shd w:val="clear" w:color="auto" w:fill="auto"/>
        <w:tabs>
          <w:tab w:val="right" w:pos="3882"/>
        </w:tabs>
        <w:ind w:left="380"/>
        <w:rPr>
          <w:sz w:val="24"/>
          <w:szCs w:val="24"/>
        </w:rPr>
      </w:pPr>
    </w:p>
    <w:p w:rsidR="001E2A4B" w:rsidRPr="0081709A" w:rsidRDefault="001E2A4B" w:rsidP="001E2A4B">
      <w:pPr>
        <w:pStyle w:val="a5"/>
        <w:numPr>
          <w:ilvl w:val="1"/>
          <w:numId w:val="8"/>
        </w:numPr>
        <w:shd w:val="clear" w:color="auto" w:fill="auto"/>
        <w:tabs>
          <w:tab w:val="left" w:pos="550"/>
        </w:tabs>
        <w:spacing w:line="233" w:lineRule="exact"/>
        <w:ind w:left="20" w:right="100" w:firstLine="340"/>
        <w:jc w:val="both"/>
        <w:rPr>
          <w:sz w:val="24"/>
          <w:szCs w:val="24"/>
        </w:rPr>
      </w:pPr>
      <w:r w:rsidRPr="0081709A">
        <w:rPr>
          <w:spacing w:val="-1"/>
          <w:sz w:val="24"/>
          <w:szCs w:val="24"/>
        </w:rPr>
        <w:t>Длина прямоугольника 7 см, а ширина на 2 см меньше. Н</w:t>
      </w:r>
      <w:r w:rsidRPr="0081709A">
        <w:rPr>
          <w:spacing w:val="-1"/>
          <w:sz w:val="24"/>
          <w:szCs w:val="24"/>
          <w:lang w:eastAsia="en-US"/>
        </w:rPr>
        <w:t>а</w:t>
      </w:r>
      <w:r w:rsidRPr="0081709A">
        <w:rPr>
          <w:spacing w:val="-1"/>
          <w:sz w:val="24"/>
          <w:szCs w:val="24"/>
        </w:rPr>
        <w:t>черти этот прямоугольник. Найди его периметр и площадь.</w:t>
      </w:r>
    </w:p>
    <w:p w:rsidR="001E2A4B" w:rsidRPr="0081709A" w:rsidRDefault="001E2A4B" w:rsidP="001E2A4B">
      <w:pPr>
        <w:pStyle w:val="a5"/>
        <w:shd w:val="clear" w:color="auto" w:fill="auto"/>
        <w:tabs>
          <w:tab w:val="left" w:pos="550"/>
        </w:tabs>
        <w:spacing w:line="233" w:lineRule="exact"/>
        <w:ind w:left="360" w:right="100"/>
        <w:jc w:val="both"/>
        <w:rPr>
          <w:sz w:val="24"/>
          <w:szCs w:val="24"/>
        </w:rPr>
      </w:pPr>
    </w:p>
    <w:p w:rsidR="001E2A4B" w:rsidRPr="0081709A" w:rsidRDefault="001E2A4B" w:rsidP="001E2A4B">
      <w:pPr>
        <w:pStyle w:val="a5"/>
        <w:numPr>
          <w:ilvl w:val="1"/>
          <w:numId w:val="8"/>
        </w:numPr>
        <w:shd w:val="clear" w:color="auto" w:fill="auto"/>
        <w:tabs>
          <w:tab w:val="left" w:pos="586"/>
        </w:tabs>
        <w:spacing w:line="233" w:lineRule="exact"/>
        <w:ind w:left="380"/>
        <w:rPr>
          <w:sz w:val="24"/>
          <w:szCs w:val="24"/>
        </w:rPr>
      </w:pPr>
      <w:r w:rsidRPr="0081709A">
        <w:rPr>
          <w:spacing w:val="-1"/>
          <w:sz w:val="24"/>
          <w:szCs w:val="24"/>
        </w:rPr>
        <w:t>Реши задачу.</w:t>
      </w:r>
    </w:p>
    <w:p w:rsidR="001E2A4B" w:rsidRDefault="001E2A4B" w:rsidP="001E2A4B">
      <w:pPr>
        <w:pStyle w:val="a5"/>
        <w:shd w:val="clear" w:color="auto" w:fill="auto"/>
        <w:spacing w:line="233" w:lineRule="exact"/>
        <w:ind w:left="20" w:right="100" w:firstLine="340"/>
        <w:jc w:val="both"/>
        <w:rPr>
          <w:spacing w:val="-1"/>
          <w:sz w:val="24"/>
          <w:szCs w:val="24"/>
        </w:rPr>
      </w:pPr>
      <w:r w:rsidRPr="0081709A">
        <w:rPr>
          <w:spacing w:val="-1"/>
          <w:sz w:val="24"/>
          <w:szCs w:val="24"/>
        </w:rPr>
        <w:t>С одной грядки собрали 345 кг моркови, а с другой — 258 кг. Всю морковь разложили в мешки по 9 кг. Сколько мешков потребовалось?</w:t>
      </w:r>
    </w:p>
    <w:p w:rsidR="001E2A4B" w:rsidRPr="0081709A" w:rsidRDefault="001E2A4B" w:rsidP="001E2A4B">
      <w:pPr>
        <w:pStyle w:val="a5"/>
        <w:shd w:val="clear" w:color="auto" w:fill="auto"/>
        <w:spacing w:line="233" w:lineRule="exact"/>
        <w:ind w:left="20" w:right="100" w:firstLine="340"/>
        <w:jc w:val="both"/>
        <w:rPr>
          <w:spacing w:val="-1"/>
          <w:sz w:val="24"/>
          <w:szCs w:val="24"/>
        </w:rPr>
      </w:pPr>
    </w:p>
    <w:p w:rsidR="001E2A4B" w:rsidRPr="0081709A" w:rsidRDefault="001E2A4B" w:rsidP="001E2A4B">
      <w:pPr>
        <w:pStyle w:val="a5"/>
        <w:shd w:val="clear" w:color="auto" w:fill="auto"/>
        <w:spacing w:line="190" w:lineRule="exact"/>
        <w:ind w:left="340"/>
        <w:rPr>
          <w:sz w:val="24"/>
          <w:szCs w:val="24"/>
        </w:rPr>
      </w:pPr>
      <w:r w:rsidRPr="0081709A">
        <w:rPr>
          <w:spacing w:val="-1"/>
          <w:sz w:val="24"/>
          <w:szCs w:val="24"/>
        </w:rPr>
        <w:t>5. Сравни. Поставь знаки &gt;, &lt; или =.</w:t>
      </w:r>
    </w:p>
    <w:p w:rsidR="001E2A4B" w:rsidRPr="0081709A" w:rsidRDefault="00C5345D" w:rsidP="001E2A4B">
      <w:pPr>
        <w:pStyle w:val="a5"/>
        <w:shd w:val="clear" w:color="auto" w:fill="auto"/>
        <w:spacing w:line="233" w:lineRule="exact"/>
        <w:ind w:left="340"/>
        <w:rPr>
          <w:sz w:val="24"/>
          <w:szCs w:val="24"/>
        </w:rPr>
      </w:pPr>
      <w:r>
        <w:rPr>
          <w:spacing w:val="-1"/>
          <w:sz w:val="24"/>
          <w:szCs w:val="24"/>
        </w:rPr>
        <w:t>300 г *</w:t>
      </w:r>
      <w:r w:rsidR="001E2A4B" w:rsidRPr="0081709A">
        <w:rPr>
          <w:spacing w:val="-1"/>
          <w:sz w:val="24"/>
          <w:szCs w:val="24"/>
        </w:rPr>
        <w:t xml:space="preserve"> 1 кг                              6 м 3 дм * 66 дм                    </w:t>
      </w:r>
    </w:p>
    <w:p w:rsidR="001E2A4B" w:rsidRPr="0081709A" w:rsidRDefault="00C5345D" w:rsidP="001E2A4B">
      <w:pPr>
        <w:pStyle w:val="a5"/>
        <w:numPr>
          <w:ilvl w:val="2"/>
          <w:numId w:val="8"/>
        </w:numPr>
        <w:shd w:val="clear" w:color="auto" w:fill="auto"/>
        <w:tabs>
          <w:tab w:val="left" w:pos="484"/>
        </w:tabs>
        <w:spacing w:line="233" w:lineRule="exact"/>
        <w:ind w:left="340"/>
        <w:rPr>
          <w:sz w:val="24"/>
          <w:szCs w:val="24"/>
        </w:rPr>
      </w:pPr>
      <w:proofErr w:type="spellStart"/>
      <w:r>
        <w:rPr>
          <w:spacing w:val="-1"/>
          <w:sz w:val="24"/>
          <w:szCs w:val="24"/>
        </w:rPr>
        <w:t>сут</w:t>
      </w:r>
      <w:proofErr w:type="spellEnd"/>
      <w:r>
        <w:rPr>
          <w:spacing w:val="-1"/>
          <w:sz w:val="24"/>
          <w:szCs w:val="24"/>
        </w:rPr>
        <w:t>. *</w:t>
      </w:r>
      <w:r w:rsidR="001E2A4B" w:rsidRPr="0081709A">
        <w:rPr>
          <w:spacing w:val="-1"/>
          <w:sz w:val="24"/>
          <w:szCs w:val="24"/>
        </w:rPr>
        <w:t xml:space="preserve"> 40 ч                            6 дм</w:t>
      </w:r>
      <w:proofErr w:type="gramStart"/>
      <w:r w:rsidR="001E2A4B" w:rsidRPr="0081709A">
        <w:rPr>
          <w:spacing w:val="-1"/>
          <w:sz w:val="24"/>
          <w:szCs w:val="24"/>
          <w:vertAlign w:val="superscript"/>
        </w:rPr>
        <w:t>2</w:t>
      </w:r>
      <w:proofErr w:type="gramEnd"/>
      <w:r w:rsidR="001E2A4B" w:rsidRPr="0081709A">
        <w:rPr>
          <w:spacing w:val="-1"/>
          <w:sz w:val="24"/>
          <w:szCs w:val="24"/>
        </w:rPr>
        <w:t xml:space="preserve"> * 600 см</w:t>
      </w:r>
      <w:r w:rsidR="001E2A4B" w:rsidRPr="0081709A">
        <w:rPr>
          <w:spacing w:val="-1"/>
          <w:sz w:val="24"/>
          <w:szCs w:val="24"/>
          <w:vertAlign w:val="superscript"/>
        </w:rPr>
        <w:t>2</w:t>
      </w:r>
    </w:p>
    <w:p w:rsidR="001E2A4B" w:rsidRPr="0081709A" w:rsidRDefault="00C5345D" w:rsidP="001E2A4B">
      <w:pPr>
        <w:pStyle w:val="a5"/>
        <w:numPr>
          <w:ilvl w:val="2"/>
          <w:numId w:val="8"/>
        </w:numPr>
        <w:shd w:val="clear" w:color="auto" w:fill="auto"/>
        <w:tabs>
          <w:tab w:val="left" w:pos="472"/>
        </w:tabs>
        <w:spacing w:line="233" w:lineRule="exact"/>
        <w:ind w:left="340"/>
        <w:rPr>
          <w:sz w:val="24"/>
          <w:szCs w:val="24"/>
        </w:rPr>
      </w:pPr>
      <w:r>
        <w:rPr>
          <w:spacing w:val="-1"/>
          <w:sz w:val="24"/>
          <w:szCs w:val="24"/>
        </w:rPr>
        <w:t>дм 2 см *</w:t>
      </w:r>
      <w:r w:rsidR="001E2A4B" w:rsidRPr="0081709A">
        <w:rPr>
          <w:spacing w:val="-1"/>
          <w:sz w:val="24"/>
          <w:szCs w:val="24"/>
        </w:rPr>
        <w:t xml:space="preserve"> 320 см                   100 мин * 1 час</w:t>
      </w:r>
    </w:p>
    <w:p w:rsidR="001E2A4B" w:rsidRPr="0081709A" w:rsidRDefault="001E2A4B" w:rsidP="001E2A4B">
      <w:pPr>
        <w:pStyle w:val="a5"/>
        <w:shd w:val="clear" w:color="auto" w:fill="auto"/>
        <w:tabs>
          <w:tab w:val="left" w:pos="472"/>
        </w:tabs>
        <w:spacing w:line="233" w:lineRule="exact"/>
        <w:ind w:left="340"/>
        <w:rPr>
          <w:sz w:val="24"/>
          <w:szCs w:val="24"/>
        </w:rPr>
      </w:pPr>
    </w:p>
    <w:p w:rsidR="001E2A4B" w:rsidRPr="0081709A" w:rsidRDefault="001E2A4B" w:rsidP="001E2A4B">
      <w:pPr>
        <w:pStyle w:val="a5"/>
        <w:shd w:val="clear" w:color="auto" w:fill="auto"/>
        <w:spacing w:line="230" w:lineRule="exact"/>
        <w:ind w:left="380" w:right="20"/>
        <w:jc w:val="both"/>
        <w:rPr>
          <w:sz w:val="24"/>
          <w:szCs w:val="24"/>
        </w:rPr>
      </w:pPr>
      <w:r w:rsidRPr="0081709A">
        <w:rPr>
          <w:spacing w:val="-1"/>
          <w:sz w:val="24"/>
          <w:szCs w:val="24"/>
        </w:rPr>
        <w:t>6*. На дворе гуляют куры и поросята. У всех вместе 20 голов и 52 ноги. Сколько всего кур и сколько поросят?</w:t>
      </w:r>
    </w:p>
    <w:p w:rsidR="002155DC" w:rsidRPr="00D05DFE" w:rsidRDefault="002155DC" w:rsidP="00D05DFE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</w:p>
    <w:p w:rsidR="00C076ED" w:rsidRPr="00C076ED" w:rsidRDefault="00C5345D" w:rsidP="00C076ED">
      <w:pPr>
        <w:widowControl/>
        <w:shd w:val="clear" w:color="auto" w:fill="FFFFFF"/>
        <w:autoSpaceDE/>
        <w:autoSpaceDN/>
        <w:adjustRightInd/>
        <w:ind w:left="360"/>
        <w:jc w:val="center"/>
        <w:rPr>
          <w:rFonts w:eastAsia="Times New Roman" w:cs="Times New Roman"/>
          <w:color w:val="226644"/>
          <w:lang w:val="ru-RU"/>
        </w:rPr>
      </w:pPr>
      <w:r>
        <w:rPr>
          <w:rFonts w:eastAsia="Times New Roman" w:cs="Times New Roman"/>
          <w:b/>
          <w:bCs/>
          <w:color w:val="000000"/>
          <w:lang w:val="ru-RU"/>
        </w:rPr>
        <w:t>Итоговая к</w:t>
      </w:r>
      <w:r w:rsidR="00D05DFE">
        <w:rPr>
          <w:rFonts w:eastAsia="Times New Roman" w:cs="Times New Roman"/>
          <w:b/>
          <w:bCs/>
          <w:color w:val="000000"/>
          <w:lang w:val="ru-RU"/>
        </w:rPr>
        <w:t>онтрольная работа № 6</w:t>
      </w:r>
      <w:r>
        <w:rPr>
          <w:rFonts w:eastAsia="Times New Roman" w:cs="Times New Roman"/>
          <w:b/>
          <w:bCs/>
          <w:color w:val="000000"/>
          <w:lang w:val="ru-RU"/>
        </w:rPr>
        <w:t xml:space="preserve"> за год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jc w:val="center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b/>
          <w:bCs/>
          <w:color w:val="000000"/>
          <w:lang w:val="ru-RU"/>
        </w:rPr>
        <w:t>Вариант 1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1. Решите задачу: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Продавец цветов сделал большой букет из 9 роз и несколько маленьких букетов, по 3 розы в каждом букете. Сколько маленьких букетов сделал продавец, если всего у него было 30 роз?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jc w:val="center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2. Сравните выражения: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7х8 … 6х9                              4х6 … 9х3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36:9 … 42:7                            27:3 … 56:8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jc w:val="center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3. Выполните вычисления: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70:14х13=                   92: (46:2)х2=                          170+320-200=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54: (90:5)=                   (610+20):7:90=                       480:6+780=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4. Запишите числа в порядке возрастания: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           276,   720, 627, 270, 762, 267, 726, 672, 260, 706.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5. Геометрическая задача: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Ширина прямоугольника 7см, а длина в 2 раза больше ширины. Вычислите периметр этого прямоугольника и площадь.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6. * Доктор прописал семерым гномам принимать каждому по 3 таблетки в день в течение недели и дал им 9 упаковок лекарства по 20 таблеток в каждой. Хватит ли гномам пилюль?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ind w:left="360"/>
        <w:jc w:val="center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b/>
          <w:bCs/>
          <w:color w:val="000000"/>
          <w:lang w:val="ru-RU"/>
        </w:rPr>
        <w:t>Вариант 2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lastRenderedPageBreak/>
        <w:t>1. Решите задачу: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Продавцы украсили большую витрину магазина 15 синими мячами, а остальные витрины украсили красными мячами, по 6 мячей в каждой витрине. Сколько витрин украсили красными мячами, если всего для украшения витрин приготовили 39 мячей?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jc w:val="center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2. Сравните выражения: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6х7 .. 9х4                                3х8 .. 2х9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48:6 … 54:9                            24:3 … 36:6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jc w:val="center"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3. Выполните вычисления: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80:16х2=                     84:(42:2)х3=                           250+430-300=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57:(76:4)=                    (530+10):9:60=                       420:7+590=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4. Запишите числа в порядке убывания: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           513, 310, 315, 531, 301, 503, 351, 350, 530, 305.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5. Геометрическая задача: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Длина прямоугольника равна 1дм 2см, а ширина в 2 раза меньше длины. Вычислите периметр этого прямоугольника и площадь.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C076ED" w:rsidRPr="00C076ED" w:rsidRDefault="00C076ED" w:rsidP="00C076ED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6. * Вини – Пух, Братец Кролик и Пятачок вместе съели 7 банок сгущенки. Пятачок съел в два раза меньше Братца Кролика, а Братец Кролик – в два раза меньше Вини – Пуха. Кто сколько сгущенки съел?</w:t>
      </w:r>
    </w:p>
    <w:p w:rsidR="002155DC" w:rsidRPr="00D05DFE" w:rsidRDefault="00C076ED" w:rsidP="00D05DFE">
      <w:pPr>
        <w:widowControl/>
        <w:shd w:val="clear" w:color="auto" w:fill="FFFFFF"/>
        <w:autoSpaceDE/>
        <w:autoSpaceDN/>
        <w:adjustRightInd/>
        <w:rPr>
          <w:rFonts w:eastAsia="Times New Roman" w:cs="Times New Roman"/>
          <w:color w:val="226644"/>
          <w:lang w:val="ru-RU"/>
        </w:rPr>
      </w:pPr>
      <w:r w:rsidRPr="00C076ED">
        <w:rPr>
          <w:rFonts w:eastAsia="Times New Roman" w:cs="Times New Roman"/>
          <w:color w:val="000000"/>
          <w:lang w:val="ru-RU"/>
        </w:rPr>
        <w:t> </w:t>
      </w:r>
    </w:p>
    <w:p w:rsidR="002155DC" w:rsidRPr="002155DC" w:rsidRDefault="002155DC" w:rsidP="002155DC">
      <w:pPr>
        <w:jc w:val="center"/>
        <w:rPr>
          <w:rFonts w:cs="Times New Roman"/>
          <w:b/>
          <w:lang w:val="ru-RU"/>
        </w:rPr>
      </w:pPr>
      <w:r w:rsidRPr="002155DC">
        <w:rPr>
          <w:rFonts w:cs="Times New Roman"/>
          <w:b/>
          <w:lang w:val="ru-RU"/>
        </w:rPr>
        <w:t>Второй вариант</w:t>
      </w:r>
    </w:p>
    <w:p w:rsidR="002155DC" w:rsidRPr="00D05DFE" w:rsidRDefault="002155DC" w:rsidP="00D05DFE">
      <w:pPr>
        <w:widowControl/>
        <w:shd w:val="clear" w:color="auto" w:fill="FFFFFF"/>
        <w:autoSpaceDE/>
        <w:autoSpaceDN/>
        <w:adjustRightInd/>
        <w:ind w:left="360"/>
        <w:jc w:val="center"/>
        <w:rPr>
          <w:rFonts w:eastAsia="Times New Roman" w:cs="Times New Roman"/>
          <w:color w:val="226644"/>
          <w:lang w:val="ru-RU"/>
        </w:rPr>
      </w:pPr>
      <w:r>
        <w:rPr>
          <w:rFonts w:eastAsia="Times New Roman" w:cs="Times New Roman"/>
          <w:b/>
          <w:bCs/>
          <w:color w:val="000000"/>
          <w:lang w:val="ru-RU"/>
        </w:rPr>
        <w:t>Итоговая к</w:t>
      </w:r>
      <w:r w:rsidR="00D05DFE">
        <w:rPr>
          <w:rFonts w:eastAsia="Times New Roman" w:cs="Times New Roman"/>
          <w:b/>
          <w:bCs/>
          <w:color w:val="000000"/>
          <w:lang w:val="ru-RU"/>
        </w:rPr>
        <w:t>онтрольная работа № 6</w:t>
      </w:r>
      <w:r>
        <w:rPr>
          <w:rFonts w:eastAsia="Times New Roman" w:cs="Times New Roman"/>
          <w:b/>
          <w:bCs/>
          <w:color w:val="000000"/>
          <w:lang w:val="ru-RU"/>
        </w:rPr>
        <w:t xml:space="preserve"> за год</w:t>
      </w:r>
    </w:p>
    <w:p w:rsidR="002155DC" w:rsidRPr="002155DC" w:rsidRDefault="002155DC" w:rsidP="002155DC">
      <w:pPr>
        <w:jc w:val="center"/>
        <w:rPr>
          <w:b/>
          <w:lang w:val="ru-RU"/>
        </w:rPr>
      </w:pPr>
      <w:r w:rsidRPr="002155DC">
        <w:rPr>
          <w:b/>
          <w:lang w:val="ru-RU"/>
        </w:rPr>
        <w:t xml:space="preserve">Вариант </w:t>
      </w:r>
      <w:r>
        <w:rPr>
          <w:b/>
        </w:rPr>
        <w:t>I</w:t>
      </w:r>
    </w:p>
    <w:p w:rsidR="002155DC" w:rsidRPr="002155DC" w:rsidRDefault="002155DC" w:rsidP="002155DC">
      <w:pPr>
        <w:rPr>
          <w:lang w:val="ru-RU"/>
        </w:rPr>
      </w:pPr>
      <w:r w:rsidRPr="002155DC">
        <w:rPr>
          <w:b/>
          <w:lang w:val="ru-RU"/>
        </w:rPr>
        <w:t xml:space="preserve"> 1</w:t>
      </w:r>
      <w:r w:rsidRPr="002155DC">
        <w:rPr>
          <w:lang w:val="ru-RU"/>
        </w:rPr>
        <w:t>.Реши задачу:</w:t>
      </w:r>
    </w:p>
    <w:p w:rsidR="002155DC" w:rsidRPr="002155DC" w:rsidRDefault="002155DC" w:rsidP="002155DC">
      <w:pPr>
        <w:rPr>
          <w:lang w:val="ru-RU"/>
        </w:rPr>
      </w:pPr>
      <w:smartTag w:uri="urn:schemas-microsoft-com:office:smarttags" w:element="metricconverter">
        <w:smartTagPr>
          <w:attr w:name="ProductID" w:val="50 кг"/>
        </w:smartTagPr>
        <w:r w:rsidRPr="002155DC">
          <w:rPr>
            <w:lang w:val="ru-RU"/>
          </w:rPr>
          <w:t>50 кг</w:t>
        </w:r>
      </w:smartTag>
      <w:r w:rsidRPr="002155DC">
        <w:rPr>
          <w:lang w:val="ru-RU"/>
        </w:rPr>
        <w:t xml:space="preserve"> вафель разложили в 5 коробок. Сколько коробок потребуется, чтобы разложить </w:t>
      </w:r>
      <w:smartTag w:uri="urn:schemas-microsoft-com:office:smarttags" w:element="metricconverter">
        <w:smartTagPr>
          <w:attr w:name="ProductID" w:val="84 кг"/>
        </w:smartTagPr>
        <w:r w:rsidRPr="002155DC">
          <w:rPr>
            <w:lang w:val="ru-RU"/>
          </w:rPr>
          <w:t>84 кг</w:t>
        </w:r>
      </w:smartTag>
      <w:r w:rsidRPr="002155DC">
        <w:rPr>
          <w:lang w:val="ru-RU"/>
        </w:rPr>
        <w:t xml:space="preserve"> печенья, если в каждой коробке печенья на </w:t>
      </w:r>
      <w:smartTag w:uri="urn:schemas-microsoft-com:office:smarttags" w:element="metricconverter">
        <w:smartTagPr>
          <w:attr w:name="ProductID" w:val="4 кг"/>
        </w:smartTagPr>
        <w:r w:rsidRPr="002155DC">
          <w:rPr>
            <w:lang w:val="ru-RU"/>
          </w:rPr>
          <w:t>4 кг</w:t>
        </w:r>
      </w:smartTag>
      <w:r w:rsidRPr="002155DC">
        <w:rPr>
          <w:lang w:val="ru-RU"/>
        </w:rPr>
        <w:t xml:space="preserve"> меньше, чем вафель?</w:t>
      </w:r>
    </w:p>
    <w:p w:rsidR="002155DC" w:rsidRPr="007A7B7C" w:rsidRDefault="002155DC" w:rsidP="002155DC">
      <w:pPr>
        <w:rPr>
          <w:lang w:val="ru-RU"/>
        </w:rPr>
      </w:pPr>
      <w:r w:rsidRPr="007A7B7C">
        <w:rPr>
          <w:b/>
          <w:lang w:val="ru-RU"/>
        </w:rPr>
        <w:t>2</w:t>
      </w:r>
      <w:r w:rsidRPr="007A7B7C">
        <w:rPr>
          <w:lang w:val="ru-RU"/>
        </w:rPr>
        <w:t>. Выполни вычисления столбиком:</w:t>
      </w:r>
    </w:p>
    <w:p w:rsidR="002155DC" w:rsidRPr="002155DC" w:rsidRDefault="002155DC" w:rsidP="002155DC">
      <w:pPr>
        <w:rPr>
          <w:lang w:val="ru-RU"/>
        </w:rPr>
      </w:pPr>
      <w:r w:rsidRPr="002155DC">
        <w:rPr>
          <w:lang w:val="ru-RU"/>
        </w:rPr>
        <w:t>426+318                          263∙3                              600:3</w:t>
      </w:r>
    </w:p>
    <w:p w:rsidR="002155DC" w:rsidRPr="002155DC" w:rsidRDefault="002155DC" w:rsidP="002155DC">
      <w:pPr>
        <w:rPr>
          <w:lang w:val="ru-RU"/>
        </w:rPr>
      </w:pPr>
      <w:r w:rsidRPr="002155DC">
        <w:rPr>
          <w:lang w:val="ru-RU"/>
        </w:rPr>
        <w:t>827-394                           818∙2                              560:4</w:t>
      </w:r>
    </w:p>
    <w:p w:rsidR="002155DC" w:rsidRPr="002155DC" w:rsidRDefault="002155DC" w:rsidP="002155DC">
      <w:pPr>
        <w:rPr>
          <w:lang w:val="ru-RU"/>
        </w:rPr>
      </w:pPr>
      <w:r w:rsidRPr="002155DC">
        <w:rPr>
          <w:b/>
          <w:lang w:val="ru-RU"/>
        </w:rPr>
        <w:t>3.</w:t>
      </w:r>
      <w:r w:rsidRPr="002155DC">
        <w:rPr>
          <w:lang w:val="ru-RU"/>
        </w:rPr>
        <w:t xml:space="preserve"> Сравни:</w:t>
      </w:r>
    </w:p>
    <w:p w:rsidR="002155DC" w:rsidRPr="002155DC" w:rsidRDefault="002155DC" w:rsidP="002155DC">
      <w:pPr>
        <w:rPr>
          <w:lang w:val="ru-RU"/>
        </w:rPr>
      </w:pPr>
      <w:r w:rsidRPr="002155DC">
        <w:rPr>
          <w:lang w:val="ru-RU"/>
        </w:rPr>
        <w:t xml:space="preserve"> 6ч…600 мин                                 78∙4…87∙4</w:t>
      </w:r>
    </w:p>
    <w:p w:rsidR="002155DC" w:rsidRPr="002155DC" w:rsidRDefault="002155DC" w:rsidP="002155DC">
      <w:pPr>
        <w:rPr>
          <w:lang w:val="ru-RU"/>
        </w:rPr>
      </w:pPr>
      <w:r w:rsidRPr="002155DC">
        <w:rPr>
          <w:lang w:val="ru-RU"/>
        </w:rPr>
        <w:t>259-1…259:1                                  7м8дм…8м7дм</w:t>
      </w:r>
    </w:p>
    <w:p w:rsidR="002155DC" w:rsidRPr="002155DC" w:rsidRDefault="002155DC" w:rsidP="002155DC">
      <w:pPr>
        <w:ind w:left="360"/>
        <w:rPr>
          <w:lang w:val="ru-RU"/>
        </w:rPr>
      </w:pPr>
      <w:r w:rsidRPr="002155DC">
        <w:rPr>
          <w:b/>
          <w:lang w:val="ru-RU"/>
        </w:rPr>
        <w:t xml:space="preserve">  4</w:t>
      </w:r>
      <w:r w:rsidRPr="002155DC">
        <w:rPr>
          <w:lang w:val="ru-RU"/>
        </w:rPr>
        <w:t xml:space="preserve">.Вычисли площадь и периметр прямоугольника,  если длина этого прямоугольника равна 45 дм, а ширина в 9 раз меньше длины.                              </w:t>
      </w:r>
    </w:p>
    <w:p w:rsidR="002155DC" w:rsidRPr="00D05DFE" w:rsidRDefault="002155DC" w:rsidP="00D05DFE">
      <w:pPr>
        <w:rPr>
          <w:lang w:val="ru-RU"/>
        </w:rPr>
      </w:pPr>
      <w:r w:rsidRPr="002155DC">
        <w:rPr>
          <w:b/>
          <w:lang w:val="ru-RU"/>
        </w:rPr>
        <w:t xml:space="preserve">        5*.</w:t>
      </w:r>
      <w:r w:rsidRPr="002155DC">
        <w:rPr>
          <w:lang w:val="ru-RU"/>
        </w:rPr>
        <w:t xml:space="preserve">  У Миши несколько солдатиков, а у Саши их в 2 раза больше. Вместе у них 9 солдатиков. Сколько солдатиков у каждого мальчика</w:t>
      </w:r>
      <w:r w:rsidR="00D05DFE">
        <w:rPr>
          <w:lang w:val="ru-RU"/>
        </w:rPr>
        <w:t>.</w:t>
      </w:r>
    </w:p>
    <w:p w:rsidR="002155DC" w:rsidRPr="002155DC" w:rsidRDefault="002155DC" w:rsidP="002155DC">
      <w:pPr>
        <w:jc w:val="center"/>
        <w:rPr>
          <w:b/>
          <w:lang w:val="ru-RU"/>
        </w:rPr>
      </w:pPr>
      <w:r w:rsidRPr="002155DC">
        <w:rPr>
          <w:b/>
          <w:lang w:val="ru-RU"/>
        </w:rPr>
        <w:t xml:space="preserve"> Вариант </w:t>
      </w:r>
      <w:r>
        <w:rPr>
          <w:b/>
        </w:rPr>
        <w:t>II</w:t>
      </w:r>
    </w:p>
    <w:p w:rsidR="002155DC" w:rsidRPr="002155DC" w:rsidRDefault="002155DC" w:rsidP="002155DC">
      <w:pPr>
        <w:rPr>
          <w:lang w:val="ru-RU"/>
        </w:rPr>
      </w:pPr>
    </w:p>
    <w:p w:rsidR="002155DC" w:rsidRPr="002155DC" w:rsidRDefault="002155DC" w:rsidP="002155DC">
      <w:pPr>
        <w:rPr>
          <w:lang w:val="ru-RU"/>
        </w:rPr>
      </w:pPr>
      <w:r w:rsidRPr="002155DC">
        <w:rPr>
          <w:b/>
          <w:lang w:val="ru-RU"/>
        </w:rPr>
        <w:t>1</w:t>
      </w:r>
      <w:r w:rsidRPr="002155DC">
        <w:rPr>
          <w:lang w:val="ru-RU"/>
        </w:rPr>
        <w:t>.Реши задачу:</w:t>
      </w:r>
    </w:p>
    <w:p w:rsidR="002155DC" w:rsidRPr="002155DC" w:rsidRDefault="002155DC" w:rsidP="002155DC">
      <w:pPr>
        <w:rPr>
          <w:lang w:val="ru-RU"/>
        </w:rPr>
      </w:pPr>
      <w:r w:rsidRPr="002155DC">
        <w:rPr>
          <w:lang w:val="ru-RU"/>
        </w:rPr>
        <w:t>Для украшения к празднику 40 гвоздик расставили поровну в 4 вазы. Сколько ваз потребуется, чтобы расставить 60 роз, если в каждую вазу роз поставят на 2 больше, чем гвоздик?</w:t>
      </w:r>
    </w:p>
    <w:p w:rsidR="002155DC" w:rsidRPr="002155DC" w:rsidRDefault="002155DC" w:rsidP="002155DC">
      <w:pPr>
        <w:rPr>
          <w:lang w:val="ru-RU"/>
        </w:rPr>
      </w:pPr>
      <w:r w:rsidRPr="002155DC">
        <w:rPr>
          <w:b/>
          <w:lang w:val="ru-RU"/>
        </w:rPr>
        <w:t>2.</w:t>
      </w:r>
      <w:r w:rsidRPr="002155DC">
        <w:rPr>
          <w:lang w:val="ru-RU"/>
        </w:rPr>
        <w:t xml:space="preserve"> Выполни вычисления столбиком:</w:t>
      </w:r>
    </w:p>
    <w:p w:rsidR="002155DC" w:rsidRPr="002155DC" w:rsidRDefault="002155DC" w:rsidP="002155DC">
      <w:pPr>
        <w:rPr>
          <w:lang w:val="ru-RU"/>
        </w:rPr>
      </w:pPr>
      <w:r w:rsidRPr="002155DC">
        <w:rPr>
          <w:lang w:val="ru-RU"/>
        </w:rPr>
        <w:t>456+338                          353∙3                              930:3</w:t>
      </w:r>
    </w:p>
    <w:p w:rsidR="002155DC" w:rsidRPr="002155DC" w:rsidRDefault="002155DC" w:rsidP="002155DC">
      <w:pPr>
        <w:rPr>
          <w:lang w:val="ru-RU"/>
        </w:rPr>
      </w:pPr>
      <w:r w:rsidRPr="002155DC">
        <w:rPr>
          <w:lang w:val="ru-RU"/>
        </w:rPr>
        <w:t>627-394                           228∙2                              760:4</w:t>
      </w:r>
    </w:p>
    <w:p w:rsidR="002155DC" w:rsidRPr="002155DC" w:rsidRDefault="002155DC" w:rsidP="002155DC">
      <w:pPr>
        <w:rPr>
          <w:lang w:val="ru-RU"/>
        </w:rPr>
      </w:pPr>
      <w:r w:rsidRPr="002155DC">
        <w:rPr>
          <w:b/>
          <w:lang w:val="ru-RU"/>
        </w:rPr>
        <w:t>3</w:t>
      </w:r>
      <w:r w:rsidRPr="002155DC">
        <w:rPr>
          <w:lang w:val="ru-RU"/>
        </w:rPr>
        <w:t>. Сравни:</w:t>
      </w:r>
    </w:p>
    <w:p w:rsidR="002155DC" w:rsidRPr="002155DC" w:rsidRDefault="002155DC" w:rsidP="002155DC">
      <w:pPr>
        <w:rPr>
          <w:lang w:val="ru-RU"/>
        </w:rPr>
      </w:pPr>
      <w:r w:rsidRPr="002155DC">
        <w:rPr>
          <w:lang w:val="ru-RU"/>
        </w:rPr>
        <w:t xml:space="preserve"> 5ч…400 мин                                 91∙4…19∙4</w:t>
      </w:r>
    </w:p>
    <w:p w:rsidR="002155DC" w:rsidRPr="002155DC" w:rsidRDefault="002155DC" w:rsidP="002155DC">
      <w:pPr>
        <w:rPr>
          <w:lang w:val="ru-RU"/>
        </w:rPr>
      </w:pPr>
      <w:r w:rsidRPr="002155DC">
        <w:rPr>
          <w:lang w:val="ru-RU"/>
        </w:rPr>
        <w:t>759-1…759:1                                  4м8дм…8м4дм</w:t>
      </w:r>
    </w:p>
    <w:p w:rsidR="002155DC" w:rsidRPr="002155DC" w:rsidRDefault="002155DC" w:rsidP="002155DC">
      <w:pPr>
        <w:ind w:left="360"/>
        <w:rPr>
          <w:lang w:val="ru-RU"/>
        </w:rPr>
      </w:pPr>
      <w:r w:rsidRPr="002155DC">
        <w:rPr>
          <w:b/>
          <w:lang w:val="ru-RU"/>
        </w:rPr>
        <w:t xml:space="preserve">   4.</w:t>
      </w:r>
      <w:r w:rsidRPr="002155DC">
        <w:rPr>
          <w:lang w:val="ru-RU"/>
        </w:rPr>
        <w:t>Вычисли площадь и периметр прямоугольника, если ширина прямоугольника 7 дм, а длина больше ширины в 4 раза.</w:t>
      </w:r>
    </w:p>
    <w:p w:rsidR="002155DC" w:rsidRPr="004A3DE5" w:rsidRDefault="002155DC">
      <w:pPr>
        <w:rPr>
          <w:lang w:val="ru-RU"/>
        </w:rPr>
      </w:pPr>
      <w:r w:rsidRPr="002155DC">
        <w:rPr>
          <w:b/>
          <w:lang w:val="ru-RU"/>
        </w:rPr>
        <w:t>5*</w:t>
      </w:r>
      <w:r w:rsidRPr="002155DC">
        <w:rPr>
          <w:lang w:val="ru-RU"/>
        </w:rPr>
        <w:t>. У Маши несколько кукол, а у Сони их в 3 раза меньше. Вместе у них 12 . Сколько кукол у каждой девочки?</w:t>
      </w:r>
    </w:p>
    <w:sectPr w:rsidR="002155DC" w:rsidRPr="004A3DE5" w:rsidSect="00B72E7F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29DC2E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7"/>
    <w:multiLevelType w:val="multilevel"/>
    <w:tmpl w:val="394A4466"/>
    <w:lvl w:ilvl="0">
      <w:start w:val="1"/>
      <w:numFmt w:val="upperRoman"/>
      <w:lvlText w:val="%1."/>
      <w:lvlJc w:val="left"/>
      <w:rPr>
        <w:rFonts w:ascii="Franklin Gothic Medium" w:hAnsi="Franklin Gothic Medium" w:cs="Franklin Gothic Medium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00000008"/>
    <w:lvl w:ilvl="0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2"/>
        <w:w w:val="100"/>
        <w:position w:val="0"/>
        <w:sz w:val="19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</w:abstractNum>
  <w:abstractNum w:abstractNumId="3">
    <w:nsid w:val="0000000B"/>
    <w:multiLevelType w:val="multilevel"/>
    <w:tmpl w:val="0000000A"/>
    <w:lvl w:ilvl="0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2"/>
        <w:w w:val="100"/>
        <w:position w:val="0"/>
        <w:sz w:val="19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2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3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4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5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6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7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  <w:lvl w:ilvl="8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</w:rPr>
    </w:lvl>
  </w:abstractNum>
  <w:abstractNum w:abstractNumId="4">
    <w:nsid w:val="0000000D"/>
    <w:multiLevelType w:val="multilevel"/>
    <w:tmpl w:val="0000000C"/>
    <w:lvl w:ilvl="0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9"/>
        <w:szCs w:val="19"/>
        <w:u w:val="none"/>
      </w:rPr>
    </w:lvl>
    <w:lvl w:ilvl="2">
      <w:start w:val="2"/>
      <w:numFmt w:val="decimal"/>
      <w:lvlText w:val="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9"/>
        <w:szCs w:val="19"/>
        <w:u w:val="none"/>
      </w:rPr>
    </w:lvl>
    <w:lvl w:ilvl="3">
      <w:start w:val="1"/>
      <w:numFmt w:val="upperRoman"/>
      <w:lvlText w:val="%4."/>
      <w:lvlJc w:val="left"/>
      <w:rPr>
        <w:rFonts w:ascii="Franklin Gothic Medium" w:hAnsi="Franklin Gothic Medium" w:cs="Franklin Gothic Medium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8"/>
        <w:szCs w:val="18"/>
        <w:u w:val="none"/>
      </w:rPr>
    </w:lvl>
  </w:abstractNum>
  <w:abstractNum w:abstractNumId="5">
    <w:nsid w:val="07F034B8"/>
    <w:multiLevelType w:val="hybridMultilevel"/>
    <w:tmpl w:val="644C5756"/>
    <w:lvl w:ilvl="0" w:tplc="33FCD40C">
      <w:start w:val="548"/>
      <w:numFmt w:val="decimal"/>
      <w:lvlText w:val="%1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6">
    <w:nsid w:val="1B8739B3"/>
    <w:multiLevelType w:val="hybridMultilevel"/>
    <w:tmpl w:val="F7AC3F28"/>
    <w:lvl w:ilvl="0" w:tplc="36CC8058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>
    <w:nsid w:val="20367679"/>
    <w:multiLevelType w:val="hybridMultilevel"/>
    <w:tmpl w:val="E0E8BF5A"/>
    <w:lvl w:ilvl="0" w:tplc="751885F8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28C71294"/>
    <w:multiLevelType w:val="hybridMultilevel"/>
    <w:tmpl w:val="B4B07018"/>
    <w:lvl w:ilvl="0" w:tplc="5E2C20C0">
      <w:start w:val="8"/>
      <w:numFmt w:val="decimal"/>
      <w:lvlText w:val="%1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9">
    <w:nsid w:val="2A2A594A"/>
    <w:multiLevelType w:val="hybridMultilevel"/>
    <w:tmpl w:val="688E7560"/>
    <w:lvl w:ilvl="0" w:tplc="E264CD58">
      <w:start w:val="800"/>
      <w:numFmt w:val="decimal"/>
      <w:lvlText w:val="%1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0">
    <w:nsid w:val="318B5C7F"/>
    <w:multiLevelType w:val="multilevel"/>
    <w:tmpl w:val="79D2FAD8"/>
    <w:lvl w:ilvl="0">
      <w:start w:val="2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245" w:hanging="49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8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5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3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40" w:hanging="1440"/>
      </w:pPr>
      <w:rPr>
        <w:rFonts w:hint="default"/>
      </w:rPr>
    </w:lvl>
  </w:abstractNum>
  <w:abstractNum w:abstractNumId="11">
    <w:nsid w:val="345B4763"/>
    <w:multiLevelType w:val="hybridMultilevel"/>
    <w:tmpl w:val="05A4E31C"/>
    <w:lvl w:ilvl="0" w:tplc="5AA6F3A8">
      <w:start w:val="3"/>
      <w:numFmt w:val="decimal"/>
      <w:lvlText w:val="%1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2">
    <w:nsid w:val="4458321A"/>
    <w:multiLevelType w:val="hybridMultilevel"/>
    <w:tmpl w:val="2A600292"/>
    <w:lvl w:ilvl="0" w:tplc="E7B844D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>
    <w:nsid w:val="4BEC616F"/>
    <w:multiLevelType w:val="hybridMultilevel"/>
    <w:tmpl w:val="FAAEAF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CAA4E6D"/>
    <w:multiLevelType w:val="hybridMultilevel"/>
    <w:tmpl w:val="E1A2AD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12"/>
  </w:num>
  <w:num w:numId="7">
    <w:abstractNumId w:val="10"/>
  </w:num>
  <w:num w:numId="8">
    <w:abstractNumId w:val="4"/>
  </w:num>
  <w:num w:numId="9">
    <w:abstractNumId w:val="14"/>
  </w:num>
  <w:num w:numId="10">
    <w:abstractNumId w:val="13"/>
  </w:num>
  <w:num w:numId="11">
    <w:abstractNumId w:val="7"/>
  </w:num>
  <w:num w:numId="12">
    <w:abstractNumId w:val="6"/>
  </w:num>
  <w:num w:numId="13">
    <w:abstractNumId w:val="11"/>
  </w:num>
  <w:num w:numId="14">
    <w:abstractNumId w:val="9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076ED"/>
    <w:rsid w:val="0005698B"/>
    <w:rsid w:val="000A3727"/>
    <w:rsid w:val="00126ED3"/>
    <w:rsid w:val="00130842"/>
    <w:rsid w:val="001D7E98"/>
    <w:rsid w:val="001E2A4B"/>
    <w:rsid w:val="002155DC"/>
    <w:rsid w:val="0024317D"/>
    <w:rsid w:val="003272C7"/>
    <w:rsid w:val="00357855"/>
    <w:rsid w:val="004173AD"/>
    <w:rsid w:val="00430B88"/>
    <w:rsid w:val="004A3DE5"/>
    <w:rsid w:val="004D39E4"/>
    <w:rsid w:val="004F7A49"/>
    <w:rsid w:val="0051511C"/>
    <w:rsid w:val="005860E7"/>
    <w:rsid w:val="00605A52"/>
    <w:rsid w:val="00685AE1"/>
    <w:rsid w:val="006C0933"/>
    <w:rsid w:val="006D6C4A"/>
    <w:rsid w:val="007A7B7C"/>
    <w:rsid w:val="007C4143"/>
    <w:rsid w:val="007C47A2"/>
    <w:rsid w:val="008359B1"/>
    <w:rsid w:val="009A2D32"/>
    <w:rsid w:val="00A01753"/>
    <w:rsid w:val="00AB1AD0"/>
    <w:rsid w:val="00B64F3A"/>
    <w:rsid w:val="00B72E7F"/>
    <w:rsid w:val="00BE4D99"/>
    <w:rsid w:val="00BF1143"/>
    <w:rsid w:val="00BF54AC"/>
    <w:rsid w:val="00C076ED"/>
    <w:rsid w:val="00C11C49"/>
    <w:rsid w:val="00C5345D"/>
    <w:rsid w:val="00C7671B"/>
    <w:rsid w:val="00C8296A"/>
    <w:rsid w:val="00C85F32"/>
    <w:rsid w:val="00CD5C3D"/>
    <w:rsid w:val="00D05DFE"/>
    <w:rsid w:val="00E349C7"/>
    <w:rsid w:val="00E53F47"/>
    <w:rsid w:val="00EA6435"/>
    <w:rsid w:val="00EF7B1F"/>
    <w:rsid w:val="00F0496D"/>
    <w:rsid w:val="00FD0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A01753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017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A017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1753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A017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50">
    <w:name w:val="Заголовок 5 Знак"/>
    <w:basedOn w:val="a0"/>
    <w:link w:val="5"/>
    <w:uiPriority w:val="9"/>
    <w:rsid w:val="00A0175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paragraph" w:styleId="a3">
    <w:name w:val="List Paragraph"/>
    <w:basedOn w:val="a"/>
    <w:uiPriority w:val="34"/>
    <w:qFormat/>
    <w:rsid w:val="00A01753"/>
    <w:pPr>
      <w:ind w:left="720"/>
      <w:contextualSpacing/>
    </w:pPr>
    <w:rPr>
      <w:rFonts w:eastAsia="Times New Roman" w:cs="Times New Roman"/>
    </w:rPr>
  </w:style>
  <w:style w:type="character" w:customStyle="1" w:styleId="3">
    <w:name w:val="Основной текст (3)_"/>
    <w:basedOn w:val="a0"/>
    <w:link w:val="30"/>
    <w:uiPriority w:val="99"/>
    <w:locked/>
    <w:rsid w:val="001E2A4B"/>
    <w:rPr>
      <w:rFonts w:ascii="Times New Roman" w:hAnsi="Times New Roman" w:cs="Times New Roman"/>
      <w:b/>
      <w:bCs/>
      <w:i/>
      <w:iCs/>
      <w:spacing w:val="-7"/>
      <w:sz w:val="19"/>
      <w:szCs w:val="19"/>
      <w:shd w:val="clear" w:color="auto" w:fill="FFFFFF"/>
    </w:rPr>
  </w:style>
  <w:style w:type="character" w:customStyle="1" w:styleId="a4">
    <w:name w:val="Основной текст + Полужирный"/>
    <w:aliases w:val="Курсив,Интервал 0 pt"/>
    <w:basedOn w:val="a0"/>
    <w:uiPriority w:val="99"/>
    <w:rsid w:val="001E2A4B"/>
    <w:rPr>
      <w:rFonts w:ascii="Times New Roman" w:hAnsi="Times New Roman" w:cs="Times New Roman"/>
      <w:b/>
      <w:bCs/>
      <w:i/>
      <w:iCs/>
      <w:spacing w:val="-7"/>
      <w:sz w:val="19"/>
      <w:szCs w:val="19"/>
    </w:rPr>
  </w:style>
  <w:style w:type="character" w:customStyle="1" w:styleId="1pt">
    <w:name w:val="Основной текст + Интервал 1 pt"/>
    <w:basedOn w:val="a0"/>
    <w:uiPriority w:val="99"/>
    <w:rsid w:val="001E2A4B"/>
    <w:rPr>
      <w:rFonts w:ascii="Times New Roman" w:hAnsi="Times New Roman" w:cs="Times New Roman"/>
      <w:spacing w:val="27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1E2A4B"/>
    <w:pPr>
      <w:widowControl/>
      <w:shd w:val="clear" w:color="auto" w:fill="FFFFFF"/>
      <w:autoSpaceDE/>
      <w:autoSpaceDN/>
      <w:adjustRightInd/>
      <w:spacing w:before="240" w:line="240" w:lineRule="exact"/>
      <w:ind w:firstLine="340"/>
    </w:pPr>
    <w:rPr>
      <w:rFonts w:cs="Times New Roman"/>
      <w:b/>
      <w:bCs/>
      <w:i/>
      <w:iCs/>
      <w:spacing w:val="-7"/>
      <w:sz w:val="19"/>
      <w:szCs w:val="19"/>
      <w:lang w:val="ru-RU" w:eastAsia="en-US"/>
    </w:rPr>
  </w:style>
  <w:style w:type="paragraph" w:styleId="a5">
    <w:name w:val="Body Text"/>
    <w:basedOn w:val="a"/>
    <w:link w:val="a6"/>
    <w:uiPriority w:val="99"/>
    <w:rsid w:val="001E2A4B"/>
    <w:pPr>
      <w:widowControl/>
      <w:shd w:val="clear" w:color="auto" w:fill="FFFFFF"/>
      <w:autoSpaceDE/>
      <w:autoSpaceDN/>
      <w:adjustRightInd/>
      <w:spacing w:line="240" w:lineRule="exact"/>
    </w:pPr>
    <w:rPr>
      <w:rFonts w:eastAsia="Arial Unicode MS" w:cs="Times New Roman"/>
      <w:sz w:val="19"/>
      <w:szCs w:val="19"/>
      <w:lang w:val="ru-RU"/>
    </w:rPr>
  </w:style>
  <w:style w:type="character" w:customStyle="1" w:styleId="a6">
    <w:name w:val="Основной текст Знак"/>
    <w:basedOn w:val="a0"/>
    <w:link w:val="a5"/>
    <w:uiPriority w:val="99"/>
    <w:rsid w:val="001E2A4B"/>
    <w:rPr>
      <w:rFonts w:ascii="Times New Roman" w:eastAsia="Arial Unicode MS" w:hAnsi="Times New Roman" w:cs="Times New Roman"/>
      <w:sz w:val="19"/>
      <w:szCs w:val="19"/>
      <w:shd w:val="clear" w:color="auto" w:fill="FFFFFF"/>
      <w:lang w:eastAsia="ru-RU"/>
    </w:rPr>
  </w:style>
  <w:style w:type="paragraph" w:customStyle="1" w:styleId="51">
    <w:name w:val="Основной текст (5)"/>
    <w:basedOn w:val="a"/>
    <w:link w:val="52"/>
    <w:uiPriority w:val="99"/>
    <w:rsid w:val="001E2A4B"/>
    <w:pPr>
      <w:widowControl/>
      <w:shd w:val="clear" w:color="auto" w:fill="FFFFFF"/>
      <w:autoSpaceDE/>
      <w:autoSpaceDN/>
      <w:adjustRightInd/>
      <w:spacing w:after="780" w:line="240" w:lineRule="atLeast"/>
      <w:jc w:val="both"/>
    </w:pPr>
    <w:rPr>
      <w:rFonts w:eastAsia="Arial Unicode MS" w:cs="Times New Roman"/>
      <w:b/>
      <w:bCs/>
      <w:i/>
      <w:iCs/>
      <w:spacing w:val="-2"/>
      <w:sz w:val="19"/>
      <w:szCs w:val="19"/>
      <w:lang w:val="ru-RU"/>
    </w:rPr>
  </w:style>
  <w:style w:type="character" w:customStyle="1" w:styleId="52">
    <w:name w:val="Основной текст (5)_"/>
    <w:basedOn w:val="a0"/>
    <w:link w:val="51"/>
    <w:uiPriority w:val="99"/>
    <w:locked/>
    <w:rsid w:val="001E2A4B"/>
    <w:rPr>
      <w:rFonts w:ascii="Times New Roman" w:eastAsia="Arial Unicode MS" w:hAnsi="Times New Roman" w:cs="Times New Roman"/>
      <w:b/>
      <w:bCs/>
      <w:i/>
      <w:iCs/>
      <w:spacing w:val="-2"/>
      <w:sz w:val="19"/>
      <w:szCs w:val="19"/>
      <w:shd w:val="clear" w:color="auto" w:fill="FFFFFF"/>
      <w:lang w:eastAsia="ru-RU"/>
    </w:rPr>
  </w:style>
  <w:style w:type="character" w:customStyle="1" w:styleId="11">
    <w:name w:val="Заголовок №1_"/>
    <w:basedOn w:val="a0"/>
    <w:link w:val="12"/>
    <w:uiPriority w:val="99"/>
    <w:locked/>
    <w:rsid w:val="001E2A4B"/>
    <w:rPr>
      <w:rFonts w:ascii="Franklin Gothic Medium" w:hAnsi="Franklin Gothic Medium" w:cs="Franklin Gothic Medium"/>
      <w:b/>
      <w:bCs/>
      <w:spacing w:val="1"/>
      <w:sz w:val="25"/>
      <w:szCs w:val="25"/>
      <w:shd w:val="clear" w:color="auto" w:fill="FFFFFF"/>
    </w:rPr>
  </w:style>
  <w:style w:type="character" w:customStyle="1" w:styleId="1pt1">
    <w:name w:val="Основной текст + Интервал 1 pt1"/>
    <w:uiPriority w:val="99"/>
    <w:rsid w:val="001E2A4B"/>
    <w:rPr>
      <w:rFonts w:ascii="Times New Roman" w:hAnsi="Times New Roman" w:cs="Times New Roman"/>
      <w:spacing w:val="27"/>
      <w:sz w:val="19"/>
      <w:szCs w:val="19"/>
    </w:rPr>
  </w:style>
  <w:style w:type="paragraph" w:customStyle="1" w:styleId="12">
    <w:name w:val="Заголовок №1"/>
    <w:basedOn w:val="a"/>
    <w:link w:val="11"/>
    <w:uiPriority w:val="99"/>
    <w:rsid w:val="001E2A4B"/>
    <w:pPr>
      <w:widowControl/>
      <w:shd w:val="clear" w:color="auto" w:fill="FFFFFF"/>
      <w:autoSpaceDE/>
      <w:autoSpaceDN/>
      <w:adjustRightInd/>
      <w:spacing w:before="360" w:line="295" w:lineRule="exact"/>
      <w:jc w:val="center"/>
      <w:outlineLvl w:val="0"/>
    </w:pPr>
    <w:rPr>
      <w:rFonts w:ascii="Franklin Gothic Medium" w:hAnsi="Franklin Gothic Medium" w:cs="Franklin Gothic Medium"/>
      <w:b/>
      <w:bCs/>
      <w:spacing w:val="1"/>
      <w:sz w:val="25"/>
      <w:szCs w:val="25"/>
      <w:lang w:val="ru-RU" w:eastAsia="en-US"/>
    </w:rPr>
  </w:style>
  <w:style w:type="paragraph" w:customStyle="1" w:styleId="31">
    <w:name w:val="Заголовок №3"/>
    <w:basedOn w:val="a"/>
    <w:link w:val="32"/>
    <w:uiPriority w:val="99"/>
    <w:rsid w:val="001E2A4B"/>
    <w:pPr>
      <w:widowControl/>
      <w:shd w:val="clear" w:color="auto" w:fill="FFFFFF"/>
      <w:autoSpaceDE/>
      <w:autoSpaceDN/>
      <w:adjustRightInd/>
      <w:spacing w:before="60" w:line="235" w:lineRule="exact"/>
      <w:outlineLvl w:val="2"/>
    </w:pPr>
    <w:rPr>
      <w:rFonts w:ascii="Arial" w:eastAsia="Arial Unicode MS" w:hAnsi="Arial" w:cs="Arial"/>
      <w:b/>
      <w:bCs/>
      <w:spacing w:val="-2"/>
      <w:sz w:val="18"/>
      <w:szCs w:val="18"/>
      <w:lang w:val="ru-RU"/>
    </w:rPr>
  </w:style>
  <w:style w:type="character" w:customStyle="1" w:styleId="32">
    <w:name w:val="Заголовок №3_"/>
    <w:basedOn w:val="a0"/>
    <w:link w:val="31"/>
    <w:uiPriority w:val="99"/>
    <w:locked/>
    <w:rsid w:val="001E2A4B"/>
    <w:rPr>
      <w:rFonts w:ascii="Arial" w:eastAsia="Arial Unicode MS" w:hAnsi="Arial" w:cs="Arial"/>
      <w:b/>
      <w:bCs/>
      <w:spacing w:val="-2"/>
      <w:sz w:val="18"/>
      <w:szCs w:val="18"/>
      <w:shd w:val="clear" w:color="auto" w:fill="FFFFFF"/>
      <w:lang w:eastAsia="ru-RU"/>
    </w:rPr>
  </w:style>
  <w:style w:type="character" w:customStyle="1" w:styleId="31pt">
    <w:name w:val="Заголовок №3 + Интервал 1 pt"/>
    <w:basedOn w:val="32"/>
    <w:uiPriority w:val="99"/>
    <w:rsid w:val="001E2A4B"/>
    <w:rPr>
      <w:rFonts w:ascii="Times New Roman" w:eastAsia="Arial Unicode MS" w:hAnsi="Times New Roman" w:cs="Times New Roman"/>
      <w:b/>
      <w:bCs/>
      <w:i/>
      <w:iCs/>
      <w:spacing w:val="21"/>
      <w:sz w:val="19"/>
      <w:szCs w:val="19"/>
      <w:shd w:val="clear" w:color="auto" w:fill="FFFFFF"/>
      <w:lang w:eastAsia="ru-RU"/>
    </w:rPr>
  </w:style>
  <w:style w:type="character" w:customStyle="1" w:styleId="4">
    <w:name w:val="Заголовок №4_"/>
    <w:basedOn w:val="a0"/>
    <w:link w:val="40"/>
    <w:uiPriority w:val="99"/>
    <w:locked/>
    <w:rsid w:val="001E2A4B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1E2A4B"/>
    <w:pPr>
      <w:widowControl/>
      <w:shd w:val="clear" w:color="auto" w:fill="FFFFFF"/>
      <w:autoSpaceDE/>
      <w:autoSpaceDN/>
      <w:adjustRightInd/>
      <w:spacing w:line="240" w:lineRule="exact"/>
      <w:jc w:val="both"/>
      <w:outlineLvl w:val="3"/>
    </w:pPr>
    <w:rPr>
      <w:rFonts w:cs="Times New Roman"/>
      <w:sz w:val="19"/>
      <w:szCs w:val="19"/>
      <w:lang w:val="ru-RU" w:eastAsia="en-US"/>
    </w:rPr>
  </w:style>
  <w:style w:type="character" w:customStyle="1" w:styleId="100">
    <w:name w:val="Основной текст + 10"/>
    <w:aliases w:val="5 pt1,Курсив2"/>
    <w:basedOn w:val="a0"/>
    <w:uiPriority w:val="99"/>
    <w:rsid w:val="001E2A4B"/>
    <w:rPr>
      <w:rFonts w:ascii="Times New Roman" w:hAnsi="Times New Roman" w:cs="Times New Roman"/>
      <w:i/>
      <w:iCs/>
      <w:spacing w:val="-6"/>
      <w:sz w:val="20"/>
      <w:szCs w:val="20"/>
      <w:shd w:val="clear" w:color="auto" w:fill="FFFFFF"/>
    </w:rPr>
  </w:style>
  <w:style w:type="character" w:customStyle="1" w:styleId="a7">
    <w:name w:val="Оглавление_"/>
    <w:basedOn w:val="a0"/>
    <w:link w:val="13"/>
    <w:uiPriority w:val="99"/>
    <w:rsid w:val="001E2A4B"/>
    <w:rPr>
      <w:rFonts w:ascii="Times New Roman" w:hAnsi="Times New Roman" w:cs="Times New Roman"/>
      <w:spacing w:val="-2"/>
      <w:sz w:val="19"/>
      <w:szCs w:val="19"/>
      <w:shd w:val="clear" w:color="auto" w:fill="FFFFFF"/>
    </w:rPr>
  </w:style>
  <w:style w:type="character" w:customStyle="1" w:styleId="a8">
    <w:name w:val="Оглавление"/>
    <w:basedOn w:val="a7"/>
    <w:uiPriority w:val="99"/>
    <w:rsid w:val="001E2A4B"/>
    <w:rPr>
      <w:rFonts w:ascii="Times New Roman" w:hAnsi="Times New Roman" w:cs="Times New Roman"/>
      <w:spacing w:val="-2"/>
      <w:sz w:val="19"/>
      <w:szCs w:val="19"/>
      <w:shd w:val="clear" w:color="auto" w:fill="FFFFFF"/>
    </w:rPr>
  </w:style>
  <w:style w:type="character" w:customStyle="1" w:styleId="1pt0">
    <w:name w:val="Оглавление + Интервал 1 pt"/>
    <w:basedOn w:val="a7"/>
    <w:uiPriority w:val="99"/>
    <w:rsid w:val="001E2A4B"/>
    <w:rPr>
      <w:rFonts w:ascii="Times New Roman" w:hAnsi="Times New Roman" w:cs="Times New Roman"/>
      <w:spacing w:val="25"/>
      <w:sz w:val="19"/>
      <w:szCs w:val="19"/>
      <w:shd w:val="clear" w:color="auto" w:fill="FFFFFF"/>
    </w:rPr>
  </w:style>
  <w:style w:type="paragraph" w:customStyle="1" w:styleId="13">
    <w:name w:val="Оглавление1"/>
    <w:basedOn w:val="a"/>
    <w:link w:val="a7"/>
    <w:uiPriority w:val="99"/>
    <w:rsid w:val="001E2A4B"/>
    <w:pPr>
      <w:widowControl/>
      <w:shd w:val="clear" w:color="auto" w:fill="FFFFFF"/>
      <w:autoSpaceDE/>
      <w:autoSpaceDN/>
      <w:adjustRightInd/>
      <w:spacing w:line="235" w:lineRule="exact"/>
    </w:pPr>
    <w:rPr>
      <w:rFonts w:cs="Times New Roman"/>
      <w:spacing w:val="-2"/>
      <w:sz w:val="19"/>
      <w:szCs w:val="19"/>
      <w:lang w:val="ru-RU" w:eastAsia="en-US"/>
    </w:rPr>
  </w:style>
  <w:style w:type="character" w:customStyle="1" w:styleId="7">
    <w:name w:val="Основной текст (7)_"/>
    <w:basedOn w:val="a0"/>
    <w:link w:val="70"/>
    <w:uiPriority w:val="99"/>
    <w:rsid w:val="001E2A4B"/>
    <w:rPr>
      <w:rFonts w:ascii="Times New Roman" w:hAnsi="Times New Roman" w:cs="Times New Roman"/>
      <w:i/>
      <w:iCs/>
      <w:spacing w:val="-6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1E2A4B"/>
    <w:pPr>
      <w:widowControl/>
      <w:shd w:val="clear" w:color="auto" w:fill="FFFFFF"/>
      <w:autoSpaceDE/>
      <w:autoSpaceDN/>
      <w:adjustRightInd/>
      <w:spacing w:line="235" w:lineRule="exact"/>
    </w:pPr>
    <w:rPr>
      <w:rFonts w:cs="Times New Roman"/>
      <w:i/>
      <w:iCs/>
      <w:spacing w:val="-6"/>
      <w:sz w:val="20"/>
      <w:szCs w:val="20"/>
      <w:lang w:val="ru-RU" w:eastAsia="en-US"/>
    </w:rPr>
  </w:style>
  <w:style w:type="paragraph" w:styleId="a9">
    <w:name w:val="No Spacing"/>
    <w:uiPriority w:val="1"/>
    <w:qFormat/>
    <w:rsid w:val="00B72E7F"/>
    <w:pPr>
      <w:spacing w:after="0" w:line="240" w:lineRule="auto"/>
    </w:pPr>
  </w:style>
  <w:style w:type="paragraph" w:styleId="aa">
    <w:name w:val="Body Text Indent"/>
    <w:basedOn w:val="a"/>
    <w:link w:val="ab"/>
    <w:uiPriority w:val="99"/>
    <w:unhideWhenUsed/>
    <w:rsid w:val="009A2D3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9A2D32"/>
    <w:rPr>
      <w:rFonts w:ascii="Times New Roman" w:hAnsi="Times New Roman"/>
      <w:sz w:val="24"/>
      <w:szCs w:val="24"/>
      <w:lang w:val="en-US" w:eastAsia="ru-RU"/>
    </w:rPr>
  </w:style>
  <w:style w:type="paragraph" w:styleId="ac">
    <w:name w:val="Balloon Text"/>
    <w:basedOn w:val="a"/>
    <w:link w:val="ad"/>
    <w:uiPriority w:val="99"/>
    <w:semiHidden/>
    <w:unhideWhenUsed/>
    <w:rsid w:val="000569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5698B"/>
    <w:rPr>
      <w:rFonts w:ascii="Tahoma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9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4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2325</Words>
  <Characters>13254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Учитель</dc:creator>
  <cp:lastModifiedBy>123</cp:lastModifiedBy>
  <cp:revision>14</cp:revision>
  <cp:lastPrinted>2022-10-31T02:15:00Z</cp:lastPrinted>
  <dcterms:created xsi:type="dcterms:W3CDTF">2019-12-17T05:14:00Z</dcterms:created>
  <dcterms:modified xsi:type="dcterms:W3CDTF">2023-04-17T19:09:00Z</dcterms:modified>
</cp:coreProperties>
</file>